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451" w:rsidRDefault="00CA2451" w:rsidP="00CA2451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E041ED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E041ED">
        <w:rPr>
          <w:b/>
          <w:color w:val="FF0000"/>
          <w:sz w:val="24"/>
          <w:szCs w:val="24"/>
        </w:rPr>
        <w:t>12</w:t>
      </w:r>
      <w:r w:rsidR="00EA0175">
        <w:rPr>
          <w:b/>
          <w:color w:val="FF0000"/>
          <w:sz w:val="24"/>
          <w:szCs w:val="24"/>
        </w:rPr>
        <w:t>/20</w:t>
      </w:r>
      <w:r w:rsidR="006C13E0">
        <w:rPr>
          <w:b/>
          <w:color w:val="FF0000"/>
          <w:sz w:val="24"/>
          <w:szCs w:val="24"/>
        </w:rPr>
        <w:t>2</w:t>
      </w:r>
      <w:r w:rsidR="005B2DA8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985C97" w:rsidRDefault="00985C97" w:rsidP="002D1359">
      <w:pPr>
        <w:pStyle w:val="Stil"/>
        <w:ind w:right="-1"/>
        <w:rPr>
          <w:b/>
          <w:sz w:val="24"/>
          <w:szCs w:val="24"/>
        </w:rPr>
      </w:pPr>
    </w:p>
    <w:p w:rsidR="002D1359" w:rsidRPr="00B309C5" w:rsidRDefault="002D1359" w:rsidP="002D1359">
      <w:pPr>
        <w:pStyle w:val="Stil"/>
        <w:ind w:right="-1"/>
        <w:rPr>
          <w:b/>
          <w:sz w:val="24"/>
          <w:szCs w:val="24"/>
        </w:rPr>
      </w:pPr>
      <w:r w:rsidRPr="00B309C5">
        <w:rPr>
          <w:b/>
          <w:sz w:val="24"/>
          <w:szCs w:val="24"/>
        </w:rPr>
        <w:t>İl Özel İdaresi</w:t>
      </w:r>
    </w:p>
    <w:p w:rsidR="002D1359" w:rsidRPr="00B309C5" w:rsidRDefault="002D1359" w:rsidP="002D1359">
      <w:pPr>
        <w:pStyle w:val="Stil"/>
        <w:ind w:right="-1"/>
        <w:rPr>
          <w:b/>
          <w:sz w:val="24"/>
          <w:szCs w:val="24"/>
        </w:rPr>
      </w:pPr>
    </w:p>
    <w:p w:rsidR="002D1359" w:rsidRPr="00B309C5" w:rsidRDefault="002D1359" w:rsidP="002D1359">
      <w:pPr>
        <w:pStyle w:val="Stil"/>
        <w:ind w:right="-1" w:firstLine="720"/>
        <w:jc w:val="both"/>
        <w:rPr>
          <w:sz w:val="24"/>
          <w:szCs w:val="24"/>
        </w:rPr>
      </w:pPr>
      <w:r w:rsidRPr="00B309C5">
        <w:rPr>
          <w:sz w:val="24"/>
          <w:szCs w:val="24"/>
        </w:rPr>
        <w:t xml:space="preserve">İl Özel İdaremiz;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Genel Sekreter,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Genel Sekreter Yardımcısı,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Müdür,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İlçe Özel İdare Müdürü,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mühendis,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</w:t>
      </w:r>
      <w:proofErr w:type="gramStart"/>
      <w:r w:rsidRPr="00B309C5">
        <w:rPr>
          <w:sz w:val="24"/>
          <w:szCs w:val="24"/>
        </w:rPr>
        <w:t>arkeolog</w:t>
      </w:r>
      <w:proofErr w:type="gramEnd"/>
      <w:r w:rsidRPr="00B309C5">
        <w:rPr>
          <w:sz w:val="24"/>
          <w:szCs w:val="24"/>
        </w:rPr>
        <w:t xml:space="preserve">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avukat,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ayniyat saymanı,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mali hizmetler uzman yardımcısı,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tekniker,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</w:t>
      </w:r>
      <w:proofErr w:type="gramStart"/>
      <w:r w:rsidRPr="00B309C5">
        <w:rPr>
          <w:sz w:val="24"/>
          <w:szCs w:val="24"/>
        </w:rPr>
        <w:t>şef</w:t>
      </w:r>
      <w:proofErr w:type="gramEnd"/>
      <w:r w:rsidRPr="00B309C5">
        <w:rPr>
          <w:sz w:val="24"/>
          <w:szCs w:val="24"/>
        </w:rPr>
        <w:t xml:space="preserve">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VHKİ,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teknisyen,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muhasebeci,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memur,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şoför,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bilgisayar işletmeni,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bekçi,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hizmetli,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daimi işçi olmak üzere toplam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personel ile hizmet vermektedir. </w:t>
      </w:r>
    </w:p>
    <w:p w:rsidR="002D1359" w:rsidRPr="00B309C5" w:rsidRDefault="002D1359" w:rsidP="002D1359">
      <w:pPr>
        <w:pStyle w:val="Stil"/>
        <w:ind w:right="-1"/>
        <w:rPr>
          <w:b/>
          <w:sz w:val="24"/>
          <w:szCs w:val="24"/>
        </w:rPr>
      </w:pPr>
    </w:p>
    <w:p w:rsidR="002D1359" w:rsidRPr="00B309C5" w:rsidRDefault="002D1359" w:rsidP="002D1359">
      <w:pPr>
        <w:pStyle w:val="Stil"/>
        <w:ind w:left="-142" w:right="-1" w:firstLine="862"/>
        <w:jc w:val="both"/>
        <w:rPr>
          <w:sz w:val="24"/>
          <w:szCs w:val="24"/>
        </w:rPr>
      </w:pPr>
      <w:r w:rsidRPr="00B309C5">
        <w:rPr>
          <w:sz w:val="24"/>
          <w:szCs w:val="24"/>
        </w:rPr>
        <w:t xml:space="preserve">  İl Özel İdaresine ait </w:t>
      </w:r>
      <w:r w:rsidR="00130622">
        <w:rPr>
          <w:sz w:val="24"/>
          <w:szCs w:val="24"/>
        </w:rPr>
        <w:t>…</w:t>
      </w:r>
      <w:r w:rsidRPr="00B309C5">
        <w:rPr>
          <w:sz w:val="24"/>
          <w:szCs w:val="24"/>
        </w:rPr>
        <w:t xml:space="preserve"> iş makinesi ve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</w:t>
      </w:r>
      <w:proofErr w:type="gramStart"/>
      <w:r w:rsidRPr="00B309C5">
        <w:rPr>
          <w:sz w:val="24"/>
          <w:szCs w:val="24"/>
        </w:rPr>
        <w:t>binek</w:t>
      </w:r>
      <w:proofErr w:type="gramEnd"/>
      <w:r w:rsidRPr="00B309C5">
        <w:rPr>
          <w:sz w:val="24"/>
          <w:szCs w:val="24"/>
        </w:rPr>
        <w:t xml:space="preserve"> aracı olmak üzere toplam </w:t>
      </w:r>
      <w:r w:rsidR="00130622">
        <w:rPr>
          <w:sz w:val="24"/>
          <w:szCs w:val="24"/>
        </w:rPr>
        <w:t>….</w:t>
      </w:r>
      <w:r w:rsidRPr="00B309C5">
        <w:rPr>
          <w:sz w:val="24"/>
          <w:szCs w:val="24"/>
        </w:rPr>
        <w:t xml:space="preserve"> araç bulunmaktadır.</w:t>
      </w:r>
    </w:p>
    <w:p w:rsidR="002D1359" w:rsidRPr="00B309C5" w:rsidRDefault="002D1359" w:rsidP="002D1359">
      <w:pPr>
        <w:pStyle w:val="Stil"/>
        <w:ind w:left="360" w:right="-1" w:firstLine="360"/>
        <w:jc w:val="center"/>
        <w:rPr>
          <w:b/>
          <w:sz w:val="24"/>
          <w:szCs w:val="24"/>
        </w:rPr>
      </w:pPr>
    </w:p>
    <w:p w:rsidR="002D1359" w:rsidRPr="00B309C5" w:rsidRDefault="002D1359" w:rsidP="002D1359">
      <w:pPr>
        <w:pStyle w:val="Stil"/>
        <w:ind w:left="360" w:right="-1" w:firstLine="360"/>
        <w:jc w:val="center"/>
        <w:rPr>
          <w:b/>
          <w:sz w:val="24"/>
          <w:szCs w:val="24"/>
        </w:rPr>
      </w:pPr>
      <w:r w:rsidRPr="00B309C5">
        <w:rPr>
          <w:b/>
          <w:sz w:val="24"/>
          <w:szCs w:val="24"/>
        </w:rPr>
        <w:t>Bilecik İl Özel İdaresinin Gel</w:t>
      </w:r>
      <w:r w:rsidR="00130622">
        <w:rPr>
          <w:b/>
          <w:sz w:val="24"/>
          <w:szCs w:val="24"/>
        </w:rPr>
        <w:t>ir-Gider Bütçesi (20</w:t>
      </w:r>
      <w:r w:rsidR="006C13E0">
        <w:rPr>
          <w:b/>
          <w:sz w:val="24"/>
          <w:szCs w:val="24"/>
        </w:rPr>
        <w:t>2</w:t>
      </w:r>
      <w:r w:rsidR="005B2DA8">
        <w:rPr>
          <w:b/>
          <w:sz w:val="24"/>
          <w:szCs w:val="24"/>
        </w:rPr>
        <w:t>4</w:t>
      </w:r>
      <w:r w:rsidRPr="00B309C5">
        <w:rPr>
          <w:b/>
          <w:sz w:val="24"/>
          <w:szCs w:val="24"/>
        </w:rPr>
        <w:t>)</w:t>
      </w:r>
    </w:p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2394"/>
        <w:gridCol w:w="1984"/>
        <w:gridCol w:w="2171"/>
        <w:gridCol w:w="2160"/>
      </w:tblGrid>
      <w:tr w:rsidR="002D1359" w:rsidRPr="00B309C5" w:rsidTr="00065DF6">
        <w:trPr>
          <w:trHeight w:val="370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Gelir</w:t>
            </w:r>
          </w:p>
        </w:tc>
        <w:tc>
          <w:tcPr>
            <w:tcW w:w="2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Vergi Gelirleri</w:t>
            </w:r>
          </w:p>
        </w:tc>
        <w:tc>
          <w:tcPr>
            <w:tcW w:w="41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Vergi Dışı Gelirler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Yardımlar ve Fonlar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Gider</w:t>
            </w:r>
          </w:p>
        </w:tc>
        <w:tc>
          <w:tcPr>
            <w:tcW w:w="23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Cari Giderler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Personel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Diğer Cariler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Yatırım Giderleri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Transfer Giderleri</w:t>
            </w: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Bütçe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70"/>
        </w:trPr>
        <w:tc>
          <w:tcPr>
            <w:tcW w:w="7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239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Kesin Hesap ( TL 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39"/>
        </w:trPr>
        <w:tc>
          <w:tcPr>
            <w:tcW w:w="31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:rsidR="002D1359" w:rsidRPr="00B309C5" w:rsidRDefault="002D1359" w:rsidP="00065DF6">
            <w:pPr>
              <w:spacing w:after="0"/>
              <w:jc w:val="center"/>
              <w:rPr>
                <w:sz w:val="24"/>
                <w:szCs w:val="24"/>
                <w:lang w:eastAsia="tr-TR"/>
              </w:rPr>
            </w:pPr>
            <w:r w:rsidRPr="00B309C5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7F05B0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20</w:t>
            </w:r>
            <w:r w:rsidR="00AC0FA3">
              <w:rPr>
                <w:bCs/>
                <w:sz w:val="24"/>
                <w:szCs w:val="24"/>
                <w:lang w:eastAsia="tr-TR"/>
              </w:rPr>
              <w:t>2</w:t>
            </w:r>
            <w:r w:rsidR="005B2DA8">
              <w:rPr>
                <w:bCs/>
                <w:sz w:val="24"/>
                <w:szCs w:val="24"/>
                <w:lang w:eastAsia="tr-TR"/>
              </w:rPr>
              <w:t>4</w:t>
            </w:r>
            <w:r w:rsidRPr="00B309C5">
              <w:rPr>
                <w:bCs/>
                <w:sz w:val="24"/>
                <w:szCs w:val="24"/>
                <w:lang w:eastAsia="tr-TR"/>
              </w:rPr>
              <w:t xml:space="preserve"> Gelir-Gider Bütçesi </w:t>
            </w:r>
            <w:proofErr w:type="gramStart"/>
            <w:r w:rsidRPr="00B309C5">
              <w:rPr>
                <w:bCs/>
                <w:sz w:val="24"/>
                <w:szCs w:val="24"/>
                <w:lang w:eastAsia="tr-TR"/>
              </w:rPr>
              <w:t>( TL</w:t>
            </w:r>
            <w:proofErr w:type="gramEnd"/>
            <w:r w:rsidRPr="00B309C5">
              <w:rPr>
                <w:bCs/>
                <w:sz w:val="24"/>
                <w:szCs w:val="24"/>
                <w:lang w:eastAsia="tr-TR"/>
              </w:rPr>
              <w:t xml:space="preserve"> )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23"/>
        </w:trPr>
        <w:tc>
          <w:tcPr>
            <w:tcW w:w="31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7F05B0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20</w:t>
            </w:r>
            <w:r w:rsidR="00AC0FA3">
              <w:rPr>
                <w:bCs/>
                <w:sz w:val="24"/>
                <w:szCs w:val="24"/>
                <w:lang w:eastAsia="tr-TR"/>
              </w:rPr>
              <w:t>2</w:t>
            </w:r>
            <w:r w:rsidR="005B2DA8">
              <w:rPr>
                <w:bCs/>
                <w:sz w:val="24"/>
                <w:szCs w:val="24"/>
                <w:lang w:eastAsia="tr-TR"/>
              </w:rPr>
              <w:t xml:space="preserve">4 </w:t>
            </w:r>
            <w:r w:rsidRPr="00B309C5">
              <w:rPr>
                <w:bCs/>
                <w:sz w:val="24"/>
                <w:szCs w:val="24"/>
                <w:lang w:eastAsia="tr-TR"/>
              </w:rPr>
              <w:t xml:space="preserve">Gelirler </w:t>
            </w:r>
            <w:proofErr w:type="gramStart"/>
            <w:r w:rsidRPr="00B309C5">
              <w:rPr>
                <w:bCs/>
                <w:sz w:val="24"/>
                <w:szCs w:val="24"/>
                <w:lang w:eastAsia="tr-TR"/>
              </w:rPr>
              <w:t>Toplamı  (</w:t>
            </w:r>
            <w:proofErr w:type="gramEnd"/>
            <w:r w:rsidRPr="00B309C5">
              <w:rPr>
                <w:bCs/>
                <w:sz w:val="24"/>
                <w:szCs w:val="24"/>
                <w:lang w:eastAsia="tr-TR"/>
              </w:rPr>
              <w:t xml:space="preserve"> TL )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2D1359" w:rsidRPr="00B309C5" w:rsidTr="00065DF6">
        <w:trPr>
          <w:trHeight w:val="339"/>
        </w:trPr>
        <w:tc>
          <w:tcPr>
            <w:tcW w:w="31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rPr>
                <w:sz w:val="24"/>
                <w:szCs w:val="24"/>
                <w:lang w:eastAsia="tr-TR"/>
              </w:rPr>
            </w:pPr>
          </w:p>
        </w:tc>
        <w:tc>
          <w:tcPr>
            <w:tcW w:w="41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D1359" w:rsidRPr="00B309C5" w:rsidRDefault="002D1359" w:rsidP="007F05B0">
            <w:pPr>
              <w:spacing w:after="0"/>
              <w:rPr>
                <w:bCs/>
                <w:sz w:val="24"/>
                <w:szCs w:val="24"/>
                <w:lang w:eastAsia="tr-TR"/>
              </w:rPr>
            </w:pPr>
            <w:r w:rsidRPr="00B309C5">
              <w:rPr>
                <w:bCs/>
                <w:sz w:val="24"/>
                <w:szCs w:val="24"/>
                <w:lang w:eastAsia="tr-TR"/>
              </w:rPr>
              <w:t>20</w:t>
            </w:r>
            <w:r w:rsidR="00AC0FA3">
              <w:rPr>
                <w:bCs/>
                <w:sz w:val="24"/>
                <w:szCs w:val="24"/>
                <w:lang w:eastAsia="tr-TR"/>
              </w:rPr>
              <w:t>2</w:t>
            </w:r>
            <w:r w:rsidR="005B2DA8">
              <w:rPr>
                <w:bCs/>
                <w:sz w:val="24"/>
                <w:szCs w:val="24"/>
                <w:lang w:eastAsia="tr-TR"/>
              </w:rPr>
              <w:t>4</w:t>
            </w:r>
            <w:r w:rsidRPr="00B309C5">
              <w:rPr>
                <w:bCs/>
                <w:sz w:val="24"/>
                <w:szCs w:val="24"/>
                <w:lang w:eastAsia="tr-TR"/>
              </w:rPr>
              <w:t xml:space="preserve"> Giderler Toplamı </w:t>
            </w:r>
            <w:proofErr w:type="gramStart"/>
            <w:r w:rsidRPr="00B309C5">
              <w:rPr>
                <w:bCs/>
                <w:sz w:val="24"/>
                <w:szCs w:val="24"/>
                <w:lang w:eastAsia="tr-TR"/>
              </w:rPr>
              <w:t>( TL</w:t>
            </w:r>
            <w:proofErr w:type="gramEnd"/>
            <w:r w:rsidRPr="00B309C5">
              <w:rPr>
                <w:bCs/>
                <w:sz w:val="24"/>
                <w:szCs w:val="24"/>
                <w:lang w:eastAsia="tr-TR"/>
              </w:rPr>
              <w:t xml:space="preserve"> )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2D1359" w:rsidRPr="00B309C5" w:rsidRDefault="002D1359" w:rsidP="00065DF6">
            <w:pPr>
              <w:spacing w:after="0"/>
              <w:jc w:val="right"/>
              <w:rPr>
                <w:bCs/>
                <w:color w:val="0000CC"/>
                <w:sz w:val="24"/>
                <w:szCs w:val="24"/>
                <w:lang w:eastAsia="tr-TR"/>
              </w:rPr>
            </w:pPr>
          </w:p>
        </w:tc>
      </w:tr>
    </w:tbl>
    <w:p w:rsidR="002D1359" w:rsidRPr="00B309C5" w:rsidRDefault="002D1359" w:rsidP="002D1359">
      <w:pPr>
        <w:ind w:right="-1"/>
        <w:jc w:val="both"/>
        <w:rPr>
          <w:b/>
          <w:sz w:val="24"/>
          <w:szCs w:val="24"/>
        </w:rPr>
      </w:pPr>
    </w:p>
    <w:p w:rsidR="002D1359" w:rsidRPr="00B309C5" w:rsidRDefault="002D1359" w:rsidP="002D1359">
      <w:pPr>
        <w:spacing w:after="0"/>
        <w:ind w:right="-1"/>
        <w:jc w:val="both"/>
        <w:rPr>
          <w:b/>
          <w:iCs/>
          <w:sz w:val="24"/>
          <w:szCs w:val="24"/>
        </w:rPr>
      </w:pPr>
    </w:p>
    <w:p w:rsidR="00AC0FA3" w:rsidRDefault="00AC0FA3" w:rsidP="002D1359">
      <w:pPr>
        <w:spacing w:after="0"/>
        <w:ind w:right="-1"/>
        <w:jc w:val="both"/>
        <w:rPr>
          <w:b/>
          <w:iCs/>
          <w:sz w:val="24"/>
          <w:szCs w:val="24"/>
        </w:rPr>
      </w:pPr>
    </w:p>
    <w:p w:rsidR="002D1359" w:rsidRPr="00B309C5" w:rsidRDefault="002D1359" w:rsidP="002D1359">
      <w:pPr>
        <w:spacing w:after="0"/>
        <w:ind w:right="-1"/>
        <w:jc w:val="both"/>
        <w:rPr>
          <w:b/>
          <w:iCs/>
          <w:sz w:val="24"/>
          <w:szCs w:val="24"/>
        </w:rPr>
      </w:pPr>
      <w:r w:rsidRPr="00B309C5">
        <w:rPr>
          <w:b/>
          <w:iCs/>
          <w:sz w:val="24"/>
          <w:szCs w:val="24"/>
        </w:rPr>
        <w:t>Ulaşım ve Altyapı</w:t>
      </w:r>
    </w:p>
    <w:p w:rsidR="002D1359" w:rsidRPr="00B309C5" w:rsidRDefault="002D1359" w:rsidP="002D1359">
      <w:pPr>
        <w:spacing w:after="0"/>
        <w:ind w:right="-1"/>
        <w:jc w:val="both"/>
        <w:rPr>
          <w:b/>
          <w:iCs/>
          <w:color w:val="0000FF"/>
          <w:sz w:val="24"/>
          <w:szCs w:val="24"/>
        </w:rPr>
      </w:pPr>
    </w:p>
    <w:p w:rsidR="007E060F" w:rsidRPr="003C2442" w:rsidRDefault="0065217C" w:rsidP="007E060F">
      <w:pPr>
        <w:ind w:right="-1" w:firstLine="708"/>
        <w:jc w:val="both"/>
        <w:rPr>
          <w:sz w:val="24"/>
          <w:szCs w:val="24"/>
        </w:rPr>
      </w:pPr>
      <w:bookmarkStart w:id="0" w:name="_Toc97044079"/>
      <w:r w:rsidRPr="0065217C">
        <w:rPr>
          <w:sz w:val="24"/>
          <w:szCs w:val="24"/>
        </w:rPr>
        <w:t>İlimiz sınırları dahilinde 448 km karayolu ağı bulunmaktadır. Bunun 211 kilometresi devlet yolu, 237 kilometresi il yoludur. İlimizde 180 kilometre bölünmüş yol vardır. Toplam köy yolu ağı 1 906 kilometredir. Bunun 1 152 km asfalt, 706 km stabilize ve 30 kilometresi tesviye yoldur. İlimiz Haydarpaşa- Ankara Demiryolu ve Ankara-İstanbul YHT Yolu üzerindedir.</w:t>
      </w:r>
      <w:r w:rsidR="007E060F" w:rsidRPr="003C2442">
        <w:rPr>
          <w:sz w:val="24"/>
          <w:szCs w:val="24"/>
        </w:rPr>
        <w:t xml:space="preserve"> </w:t>
      </w:r>
    </w:p>
    <w:p w:rsidR="007E060F" w:rsidRPr="003C2442" w:rsidRDefault="007E060F" w:rsidP="007E060F">
      <w:pPr>
        <w:pStyle w:val="Balk4"/>
        <w:rPr>
          <w:sz w:val="22"/>
          <w:szCs w:val="22"/>
        </w:rPr>
      </w:pPr>
      <w:bookmarkStart w:id="1" w:name="_Toc127970321"/>
      <w:r w:rsidRPr="003C2442">
        <w:rPr>
          <w:sz w:val="22"/>
          <w:szCs w:val="22"/>
        </w:rPr>
        <w:lastRenderedPageBreak/>
        <w:t>Bilecik İli Karayolları Ağı (01 Ocak 202</w:t>
      </w:r>
      <w:r w:rsidR="005B2DA8">
        <w:rPr>
          <w:sz w:val="22"/>
          <w:szCs w:val="22"/>
        </w:rPr>
        <w:t>4</w:t>
      </w:r>
      <w:r w:rsidRPr="003C2442">
        <w:rPr>
          <w:sz w:val="22"/>
          <w:szCs w:val="22"/>
        </w:rPr>
        <w:t>)</w:t>
      </w:r>
      <w:bookmarkEnd w:id="1"/>
    </w:p>
    <w:tbl>
      <w:tblPr>
        <w:tblW w:w="9683" w:type="dxa"/>
        <w:tblInd w:w="-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566"/>
        <w:gridCol w:w="1739"/>
        <w:gridCol w:w="1122"/>
        <w:gridCol w:w="1745"/>
        <w:gridCol w:w="1960"/>
      </w:tblGrid>
      <w:tr w:rsidR="007E060F" w:rsidRPr="003C2442" w:rsidTr="00D92D88">
        <w:trPr>
          <w:trHeight w:val="304"/>
        </w:trPr>
        <w:tc>
          <w:tcPr>
            <w:tcW w:w="1551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ind w:right="-1"/>
              <w:jc w:val="both"/>
              <w:rPr>
                <w:b/>
              </w:rPr>
            </w:pPr>
            <w:r w:rsidRPr="003C2442">
              <w:rPr>
                <w:b/>
              </w:rPr>
              <w:t>Devlet-İl Yolu</w:t>
            </w:r>
          </w:p>
        </w:tc>
        <w:tc>
          <w:tcPr>
            <w:tcW w:w="156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ind w:right="-1"/>
              <w:jc w:val="both"/>
              <w:rPr>
                <w:b/>
              </w:rPr>
            </w:pPr>
            <w:r w:rsidRPr="003C2442">
              <w:rPr>
                <w:b/>
              </w:rPr>
              <w:t>Asfalt Betonu (km)</w:t>
            </w:r>
          </w:p>
        </w:tc>
        <w:tc>
          <w:tcPr>
            <w:tcW w:w="173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ind w:right="-1"/>
              <w:jc w:val="both"/>
              <w:rPr>
                <w:b/>
              </w:rPr>
            </w:pPr>
            <w:r w:rsidRPr="003C2442">
              <w:rPr>
                <w:b/>
              </w:rPr>
              <w:t>Sathi Kaplama (km)</w:t>
            </w:r>
          </w:p>
        </w:tc>
        <w:tc>
          <w:tcPr>
            <w:tcW w:w="112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ind w:right="-1"/>
              <w:jc w:val="both"/>
              <w:rPr>
                <w:b/>
              </w:rPr>
            </w:pPr>
            <w:r w:rsidRPr="003C2442">
              <w:rPr>
                <w:b/>
              </w:rPr>
              <w:t>Toplam (km)</w:t>
            </w:r>
          </w:p>
        </w:tc>
        <w:tc>
          <w:tcPr>
            <w:tcW w:w="174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ind w:right="-1"/>
              <w:jc w:val="both"/>
              <w:rPr>
                <w:b/>
              </w:rPr>
            </w:pPr>
            <w:r w:rsidRPr="003C2442">
              <w:rPr>
                <w:b/>
              </w:rPr>
              <w:t>Bölünmüş Yol (km)</w:t>
            </w:r>
          </w:p>
        </w:tc>
        <w:tc>
          <w:tcPr>
            <w:tcW w:w="196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ind w:right="-1"/>
              <w:jc w:val="both"/>
              <w:rPr>
                <w:b/>
              </w:rPr>
            </w:pPr>
            <w:r w:rsidRPr="003C2442">
              <w:rPr>
                <w:b/>
              </w:rPr>
              <w:t>Şebeke Uzunluğu (km)</w:t>
            </w:r>
          </w:p>
        </w:tc>
      </w:tr>
      <w:tr w:rsidR="008275FF" w:rsidRPr="003C2442" w:rsidTr="00D92D88">
        <w:trPr>
          <w:trHeight w:val="304"/>
        </w:trPr>
        <w:tc>
          <w:tcPr>
            <w:tcW w:w="15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3C2442" w:rsidRDefault="008275FF" w:rsidP="008275FF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3C2442">
              <w:rPr>
                <w:sz w:val="24"/>
                <w:szCs w:val="24"/>
              </w:rPr>
              <w:t>Devlet Yolu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166,5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44,5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211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>
              <w:t>163,2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211</w:t>
            </w:r>
          </w:p>
        </w:tc>
      </w:tr>
      <w:tr w:rsidR="008275FF" w:rsidRPr="003C2442" w:rsidTr="00D92D88">
        <w:trPr>
          <w:trHeight w:val="304"/>
        </w:trPr>
        <w:tc>
          <w:tcPr>
            <w:tcW w:w="15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3C2442" w:rsidRDefault="008275FF" w:rsidP="008275FF">
            <w:pPr>
              <w:snapToGrid w:val="0"/>
              <w:ind w:right="-1"/>
              <w:jc w:val="both"/>
              <w:rPr>
                <w:sz w:val="24"/>
                <w:szCs w:val="24"/>
              </w:rPr>
            </w:pPr>
            <w:r w:rsidRPr="003C2442">
              <w:rPr>
                <w:sz w:val="24"/>
                <w:szCs w:val="24"/>
              </w:rPr>
              <w:t xml:space="preserve">İl Yolu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75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162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237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16,8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8275FF" w:rsidRPr="00433979" w:rsidRDefault="008275FF" w:rsidP="008275FF">
            <w:pPr>
              <w:snapToGrid w:val="0"/>
              <w:jc w:val="center"/>
            </w:pPr>
            <w:r w:rsidRPr="00433979">
              <w:t>237</w:t>
            </w:r>
          </w:p>
        </w:tc>
      </w:tr>
      <w:tr w:rsidR="008275FF" w:rsidRPr="003C2442" w:rsidTr="00D92D88">
        <w:trPr>
          <w:trHeight w:val="304"/>
        </w:trPr>
        <w:tc>
          <w:tcPr>
            <w:tcW w:w="1551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8275FF" w:rsidRPr="003C2442" w:rsidRDefault="008275FF" w:rsidP="008275FF">
            <w:pPr>
              <w:snapToGrid w:val="0"/>
              <w:ind w:right="-1"/>
              <w:jc w:val="both"/>
              <w:rPr>
                <w:b/>
                <w:sz w:val="24"/>
                <w:szCs w:val="24"/>
              </w:rPr>
            </w:pPr>
            <w:r w:rsidRPr="003C2442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8275FF" w:rsidRPr="00433979" w:rsidRDefault="008275FF" w:rsidP="008275FF">
            <w:pPr>
              <w:snapToGrid w:val="0"/>
              <w:jc w:val="center"/>
              <w:rPr>
                <w:b/>
              </w:rPr>
            </w:pPr>
            <w:r w:rsidRPr="00433979">
              <w:rPr>
                <w:b/>
              </w:rPr>
              <w:t>241,5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8275FF" w:rsidRPr="00433979" w:rsidRDefault="008275FF" w:rsidP="008275FF">
            <w:pPr>
              <w:snapToGrid w:val="0"/>
              <w:jc w:val="center"/>
              <w:rPr>
                <w:b/>
              </w:rPr>
            </w:pPr>
            <w:r w:rsidRPr="00433979">
              <w:rPr>
                <w:b/>
              </w:rPr>
              <w:t>206,5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8275FF" w:rsidRPr="00433979" w:rsidRDefault="008275FF" w:rsidP="008275FF">
            <w:pPr>
              <w:snapToGrid w:val="0"/>
              <w:jc w:val="center"/>
              <w:rPr>
                <w:b/>
              </w:rPr>
            </w:pPr>
            <w:r w:rsidRPr="00433979">
              <w:rPr>
                <w:b/>
              </w:rPr>
              <w:t>448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8275FF" w:rsidRPr="00433979" w:rsidRDefault="008275FF" w:rsidP="008275F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8275FF" w:rsidRPr="00433979" w:rsidRDefault="008275FF" w:rsidP="008275FF">
            <w:pPr>
              <w:snapToGrid w:val="0"/>
              <w:jc w:val="center"/>
              <w:rPr>
                <w:b/>
              </w:rPr>
            </w:pPr>
            <w:r w:rsidRPr="00433979">
              <w:rPr>
                <w:b/>
              </w:rPr>
              <w:t>448</w:t>
            </w:r>
          </w:p>
        </w:tc>
      </w:tr>
    </w:tbl>
    <w:p w:rsidR="007E060F" w:rsidRPr="003C2442" w:rsidRDefault="007E060F" w:rsidP="007E060F">
      <w:pPr>
        <w:pStyle w:val="Balk4"/>
        <w:rPr>
          <w:sz w:val="22"/>
          <w:szCs w:val="22"/>
        </w:rPr>
      </w:pPr>
      <w:bookmarkStart w:id="2" w:name="_Toc127970322"/>
      <w:r w:rsidRPr="003C2442">
        <w:rPr>
          <w:sz w:val="22"/>
          <w:szCs w:val="22"/>
        </w:rPr>
        <w:t xml:space="preserve">Köy Yollarının </w:t>
      </w:r>
      <w:r w:rsidRPr="00661B93">
        <w:rPr>
          <w:sz w:val="22"/>
          <w:szCs w:val="22"/>
        </w:rPr>
        <w:t>Durumu (202</w:t>
      </w:r>
      <w:r w:rsidR="00661B93" w:rsidRPr="00661B93">
        <w:rPr>
          <w:sz w:val="22"/>
          <w:szCs w:val="22"/>
        </w:rPr>
        <w:t>4</w:t>
      </w:r>
      <w:r w:rsidRPr="00661B93">
        <w:rPr>
          <w:sz w:val="22"/>
          <w:szCs w:val="22"/>
        </w:rPr>
        <w:t>)</w:t>
      </w:r>
      <w:bookmarkEnd w:id="2"/>
    </w:p>
    <w:tbl>
      <w:tblPr>
        <w:tblW w:w="9634" w:type="dxa"/>
        <w:tblInd w:w="-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92"/>
        <w:gridCol w:w="851"/>
        <w:gridCol w:w="850"/>
        <w:gridCol w:w="1383"/>
        <w:gridCol w:w="1305"/>
      </w:tblGrid>
      <w:tr w:rsidR="007E060F" w:rsidRPr="003C2442" w:rsidTr="00D92D88">
        <w:trPr>
          <w:trHeight w:val="270"/>
        </w:trPr>
        <w:tc>
          <w:tcPr>
            <w:tcW w:w="4253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Yolun Cinsi</w:t>
            </w:r>
          </w:p>
        </w:tc>
        <w:tc>
          <w:tcPr>
            <w:tcW w:w="2693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Yerleşim Yeri</w:t>
            </w:r>
          </w:p>
        </w:tc>
        <w:tc>
          <w:tcPr>
            <w:tcW w:w="2688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Yolun Durumu</w:t>
            </w:r>
          </w:p>
        </w:tc>
      </w:tr>
      <w:tr w:rsidR="007E060F" w:rsidRPr="003C2442" w:rsidTr="00D92D88">
        <w:trPr>
          <w:trHeight w:val="270"/>
        </w:trPr>
        <w:tc>
          <w:tcPr>
            <w:tcW w:w="4253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60F" w:rsidRPr="003C2442" w:rsidRDefault="007E060F" w:rsidP="00D92D88">
            <w:pPr>
              <w:spacing w:after="0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Köy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Mah.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Top.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rPr>
                <w:b/>
                <w:bCs/>
              </w:rPr>
            </w:pPr>
            <w:r w:rsidRPr="003C2442">
              <w:rPr>
                <w:b/>
                <w:bCs/>
              </w:rPr>
              <w:t>Toplam (km)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E060F" w:rsidRPr="003C2442" w:rsidRDefault="007E060F" w:rsidP="00D92D88">
            <w:pPr>
              <w:jc w:val="center"/>
              <w:rPr>
                <w:b/>
                <w:bCs/>
              </w:rPr>
            </w:pPr>
            <w:r w:rsidRPr="003C2442">
              <w:rPr>
                <w:b/>
                <w:bCs/>
              </w:rPr>
              <w:t>%</w:t>
            </w:r>
          </w:p>
        </w:tc>
      </w:tr>
      <w:tr w:rsidR="00480E4B" w:rsidRPr="003C2442" w:rsidTr="00D92D88">
        <w:trPr>
          <w:trHeight w:val="255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Cs/>
              </w:rPr>
            </w:pPr>
            <w:r w:rsidRPr="003C2442">
              <w:rPr>
                <w:bCs/>
              </w:rPr>
              <w:t>BSK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75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454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24</w:t>
            </w:r>
          </w:p>
        </w:tc>
      </w:tr>
      <w:tr w:rsidR="00480E4B" w:rsidRPr="003C2442" w:rsidTr="00D92D88">
        <w:trPr>
          <w:trHeight w:val="255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3C2442" w:rsidRDefault="00480E4B" w:rsidP="00480E4B">
            <w:pPr>
              <w:rPr>
                <w:bCs/>
              </w:rPr>
            </w:pPr>
            <w:r w:rsidRPr="003C2442">
              <w:rPr>
                <w:bCs/>
              </w:rPr>
              <w:t>Sathi Kaplama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142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159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698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37</w:t>
            </w:r>
          </w:p>
        </w:tc>
      </w:tr>
      <w:tr w:rsidR="00480E4B" w:rsidRPr="003C2442" w:rsidTr="00D92D88">
        <w:trPr>
          <w:trHeight w:val="255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Cs/>
              </w:rPr>
            </w:pPr>
            <w:r w:rsidRPr="003C2442">
              <w:rPr>
                <w:bCs/>
              </w:rPr>
              <w:t>Stabilize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19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33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706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37</w:t>
            </w:r>
          </w:p>
        </w:tc>
      </w:tr>
      <w:tr w:rsidR="00480E4B" w:rsidRPr="003C2442" w:rsidTr="00D92D88">
        <w:trPr>
          <w:trHeight w:val="255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Cs/>
              </w:rPr>
            </w:pPr>
            <w:r w:rsidRPr="003C2442">
              <w:rPr>
                <w:bCs/>
              </w:rPr>
              <w:t>Tesviye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30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2</w:t>
            </w:r>
          </w:p>
        </w:tc>
      </w:tr>
      <w:tr w:rsidR="00480E4B" w:rsidRPr="003C2442" w:rsidTr="00D92D88">
        <w:trPr>
          <w:trHeight w:val="255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3C2442" w:rsidRDefault="00480E4B" w:rsidP="00480E4B">
            <w:pPr>
              <w:rPr>
                <w:bCs/>
              </w:rPr>
            </w:pPr>
            <w:r w:rsidRPr="003C2442">
              <w:rPr>
                <w:bCs/>
              </w:rPr>
              <w:t>Beton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18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480E4B" w:rsidRPr="00433979" w:rsidRDefault="00480E4B" w:rsidP="00480E4B">
            <w:pPr>
              <w:jc w:val="center"/>
            </w:pPr>
            <w:r w:rsidRPr="00433979">
              <w:t>1</w:t>
            </w:r>
          </w:p>
        </w:tc>
      </w:tr>
      <w:tr w:rsidR="00480E4B" w:rsidRPr="003C2442" w:rsidTr="00D92D88">
        <w:trPr>
          <w:trHeight w:val="270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/>
                <w:bCs/>
              </w:rPr>
            </w:pPr>
            <w:r w:rsidRPr="003C2442">
              <w:rPr>
                <w:b/>
                <w:bCs/>
              </w:rPr>
              <w:t>Köy yolu Toplamı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267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  1906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100</w:t>
            </w:r>
          </w:p>
        </w:tc>
      </w:tr>
      <w:tr w:rsidR="00480E4B" w:rsidRPr="003C2442" w:rsidTr="00D92D88">
        <w:trPr>
          <w:trHeight w:val="270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/>
                <w:bCs/>
              </w:rPr>
            </w:pPr>
            <w:r w:rsidRPr="003C2442">
              <w:rPr>
                <w:b/>
                <w:bCs/>
              </w:rPr>
              <w:t>T.C.K. Yolu Üzerinde Olanlar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16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 467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</w:pPr>
            <w:r w:rsidRPr="00433979">
              <w:t>*</w:t>
            </w:r>
          </w:p>
        </w:tc>
      </w:tr>
      <w:tr w:rsidR="00480E4B" w:rsidRPr="003C2442" w:rsidTr="00D92D88">
        <w:trPr>
          <w:trHeight w:val="270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/>
                <w:bCs/>
              </w:rPr>
            </w:pPr>
            <w:r w:rsidRPr="003C2442">
              <w:rPr>
                <w:b/>
                <w:bCs/>
              </w:rPr>
              <w:t>Köy yolu Genel Toplamı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39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283</w:t>
            </w:r>
          </w:p>
        </w:tc>
        <w:tc>
          <w:tcPr>
            <w:tcW w:w="1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  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 </w:t>
            </w:r>
          </w:p>
        </w:tc>
      </w:tr>
      <w:tr w:rsidR="00480E4B" w:rsidRPr="003C2442" w:rsidTr="00D92D88">
        <w:trPr>
          <w:trHeight w:val="270"/>
        </w:trPr>
        <w:tc>
          <w:tcPr>
            <w:tcW w:w="4253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3C2442" w:rsidRDefault="00480E4B" w:rsidP="00480E4B">
            <w:pPr>
              <w:rPr>
                <w:bCs/>
              </w:rPr>
            </w:pPr>
            <w:r w:rsidRPr="003C2442">
              <w:rPr>
                <w:bCs/>
              </w:rPr>
              <w:t xml:space="preserve">Parke Taşı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Cs/>
              </w:rPr>
            </w:pPr>
            <w:r w:rsidRPr="00433979">
              <w:rPr>
                <w:bCs/>
              </w:rPr>
              <w:t>195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Cs/>
              </w:rPr>
            </w:pPr>
            <w:r w:rsidRPr="00433979">
              <w:rPr>
                <w:bCs/>
              </w:rP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Cs/>
              </w:rPr>
            </w:pPr>
            <w:r w:rsidRPr="00433979">
              <w:rPr>
                <w:bCs/>
              </w:rPr>
              <w:t>207</w:t>
            </w:r>
          </w:p>
        </w:tc>
        <w:tc>
          <w:tcPr>
            <w:tcW w:w="2688" w:type="dxa"/>
            <w:gridSpan w:val="2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480E4B" w:rsidRPr="00433979" w:rsidRDefault="00480E4B" w:rsidP="00480E4B">
            <w:pPr>
              <w:jc w:val="center"/>
              <w:rPr>
                <w:bCs/>
              </w:rPr>
            </w:pPr>
            <w:r w:rsidRPr="00433979">
              <w:rPr>
                <w:bCs/>
              </w:rPr>
              <w:t>897.381 m2</w:t>
            </w:r>
          </w:p>
        </w:tc>
      </w:tr>
      <w:bookmarkEnd w:id="0"/>
    </w:tbl>
    <w:p w:rsidR="002D1359" w:rsidRPr="00B309C5" w:rsidRDefault="002D1359" w:rsidP="002D1359">
      <w:pPr>
        <w:jc w:val="both"/>
        <w:rPr>
          <w:sz w:val="24"/>
          <w:szCs w:val="24"/>
        </w:rPr>
      </w:pPr>
    </w:p>
    <w:p w:rsidR="007E060F" w:rsidRPr="007E060F" w:rsidRDefault="007E060F" w:rsidP="007E060F">
      <w:pPr>
        <w:keepNext/>
        <w:numPr>
          <w:ilvl w:val="3"/>
          <w:numId w:val="5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3" w:name="_Toc127970325"/>
      <w:r w:rsidRPr="007E060F">
        <w:rPr>
          <w:rFonts w:ascii="Bookman Old Style" w:hAnsi="Bookman Old Style"/>
          <w:b/>
          <w:sz w:val="24"/>
        </w:rPr>
        <w:t xml:space="preserve">Köylerin İçme Suyu ve Kanalizasyon </w:t>
      </w:r>
      <w:r w:rsidRPr="00661B93">
        <w:rPr>
          <w:rFonts w:ascii="Bookman Old Style" w:hAnsi="Bookman Old Style"/>
          <w:b/>
          <w:sz w:val="24"/>
        </w:rPr>
        <w:t>Durumu (202</w:t>
      </w:r>
      <w:r w:rsidR="00661B93" w:rsidRPr="00661B93">
        <w:rPr>
          <w:rFonts w:ascii="Bookman Old Style" w:hAnsi="Bookman Old Style"/>
          <w:b/>
          <w:sz w:val="24"/>
        </w:rPr>
        <w:t>4</w:t>
      </w:r>
      <w:r w:rsidRPr="00661B93">
        <w:rPr>
          <w:rFonts w:ascii="Bookman Old Style" w:hAnsi="Bookman Old Style"/>
          <w:b/>
          <w:sz w:val="24"/>
        </w:rPr>
        <w:t>)</w:t>
      </w:r>
      <w:bookmarkEnd w:id="3"/>
    </w:p>
    <w:tbl>
      <w:tblPr>
        <w:tblW w:w="9618" w:type="dxa"/>
        <w:tblInd w:w="-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7"/>
        <w:gridCol w:w="641"/>
        <w:gridCol w:w="1209"/>
        <w:gridCol w:w="1258"/>
        <w:gridCol w:w="2293"/>
      </w:tblGrid>
      <w:tr w:rsidR="007E060F" w:rsidRPr="007E060F" w:rsidTr="00D92D88">
        <w:trPr>
          <w:trHeight w:val="310"/>
        </w:trPr>
        <w:tc>
          <w:tcPr>
            <w:tcW w:w="421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Durumu</w:t>
            </w:r>
          </w:p>
        </w:tc>
        <w:tc>
          <w:tcPr>
            <w:tcW w:w="3108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Yerleşim Yeri</w:t>
            </w:r>
          </w:p>
        </w:tc>
        <w:tc>
          <w:tcPr>
            <w:tcW w:w="2293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Oran %</w:t>
            </w:r>
          </w:p>
        </w:tc>
      </w:tr>
      <w:tr w:rsidR="007E060F" w:rsidRPr="007E060F" w:rsidTr="00661B93">
        <w:trPr>
          <w:trHeight w:val="288"/>
        </w:trPr>
        <w:tc>
          <w:tcPr>
            <w:tcW w:w="421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E060F" w:rsidRPr="007E060F" w:rsidRDefault="007E060F" w:rsidP="007E060F">
            <w:pPr>
              <w:spacing w:after="0"/>
              <w:rPr>
                <w:b/>
                <w:bCs/>
              </w:rPr>
            </w:pP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Köy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Mahalle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Toplam</w:t>
            </w:r>
          </w:p>
        </w:tc>
        <w:tc>
          <w:tcPr>
            <w:tcW w:w="2293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7E060F" w:rsidRPr="007E060F" w:rsidRDefault="007E060F" w:rsidP="007E060F">
            <w:pPr>
              <w:spacing w:after="0"/>
              <w:rPr>
                <w:b/>
                <w:bCs/>
              </w:rPr>
            </w:pPr>
          </w:p>
        </w:tc>
      </w:tr>
      <w:tr w:rsidR="00661B93" w:rsidRPr="007E060F" w:rsidTr="00661B93">
        <w:trPr>
          <w:trHeight w:val="353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Sulu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231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39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270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96</w:t>
            </w:r>
          </w:p>
        </w:tc>
      </w:tr>
      <w:tr w:rsidR="00661B93" w:rsidRPr="007E060F" w:rsidTr="00661B93">
        <w:trPr>
          <w:trHeight w:val="353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Yetersiz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12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-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12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4</w:t>
            </w:r>
          </w:p>
        </w:tc>
      </w:tr>
      <w:tr w:rsidR="00661B93" w:rsidRPr="007E060F" w:rsidTr="00661B93">
        <w:trPr>
          <w:trHeight w:val="375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Susuz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 -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- 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- 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- </w:t>
            </w:r>
          </w:p>
        </w:tc>
      </w:tr>
      <w:tr w:rsidR="00661B93" w:rsidRPr="007E060F" w:rsidTr="00661B93">
        <w:trPr>
          <w:trHeight w:val="375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Toplam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243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39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282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100</w:t>
            </w:r>
          </w:p>
        </w:tc>
      </w:tr>
      <w:tr w:rsidR="00661B93" w:rsidRPr="007E060F" w:rsidTr="00661B93">
        <w:trPr>
          <w:trHeight w:val="353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Kapalı Şebeke Tesisler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240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35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275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98</w:t>
            </w:r>
          </w:p>
        </w:tc>
      </w:tr>
      <w:tr w:rsidR="00661B93" w:rsidRPr="007E060F" w:rsidTr="00661B93">
        <w:trPr>
          <w:trHeight w:val="375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Çeşmeli Sistem Tesisler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4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7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CCFFFF"/>
            <w:hideMark/>
          </w:tcPr>
          <w:p w:rsidR="00661B93" w:rsidRPr="00433979" w:rsidRDefault="00661B93" w:rsidP="00661B93">
            <w:pPr>
              <w:jc w:val="center"/>
            </w:pPr>
            <w:r w:rsidRPr="00433979">
              <w:t>2</w:t>
            </w:r>
          </w:p>
        </w:tc>
      </w:tr>
      <w:tr w:rsidR="00661B93" w:rsidRPr="007E060F" w:rsidTr="00661B93">
        <w:trPr>
          <w:trHeight w:val="375"/>
        </w:trPr>
        <w:tc>
          <w:tcPr>
            <w:tcW w:w="421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61B93" w:rsidRPr="007E060F" w:rsidRDefault="00661B93" w:rsidP="00661B93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Toplam</w:t>
            </w:r>
          </w:p>
        </w:tc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243</w:t>
            </w:r>
          </w:p>
        </w:tc>
        <w:tc>
          <w:tcPr>
            <w:tcW w:w="120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39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282</w:t>
            </w:r>
          </w:p>
        </w:tc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FFCC99"/>
            <w:hideMark/>
          </w:tcPr>
          <w:p w:rsidR="00661B93" w:rsidRPr="00433979" w:rsidRDefault="00661B93" w:rsidP="00661B93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100</w:t>
            </w:r>
          </w:p>
        </w:tc>
      </w:tr>
    </w:tbl>
    <w:p w:rsidR="007E060F" w:rsidRPr="007E060F" w:rsidRDefault="007E060F" w:rsidP="007E060F">
      <w:pPr>
        <w:jc w:val="center"/>
        <w:rPr>
          <w:b/>
          <w:sz w:val="24"/>
          <w:szCs w:val="24"/>
        </w:rPr>
      </w:pPr>
    </w:p>
    <w:tbl>
      <w:tblPr>
        <w:tblW w:w="9618" w:type="dxa"/>
        <w:tblInd w:w="-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581"/>
        <w:gridCol w:w="1106"/>
        <w:gridCol w:w="1019"/>
        <w:gridCol w:w="1826"/>
        <w:gridCol w:w="1826"/>
      </w:tblGrid>
      <w:tr w:rsidR="007E060F" w:rsidRPr="007E060F" w:rsidTr="00D92D88">
        <w:trPr>
          <w:trHeight w:val="487"/>
        </w:trPr>
        <w:tc>
          <w:tcPr>
            <w:tcW w:w="3260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Durumu</w:t>
            </w:r>
          </w:p>
        </w:tc>
        <w:tc>
          <w:tcPr>
            <w:tcW w:w="58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Köy</w:t>
            </w:r>
          </w:p>
        </w:tc>
        <w:tc>
          <w:tcPr>
            <w:tcW w:w="110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Mahalle</w:t>
            </w:r>
          </w:p>
        </w:tc>
        <w:tc>
          <w:tcPr>
            <w:tcW w:w="101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  <w:bCs/>
              </w:rPr>
            </w:pPr>
            <w:r w:rsidRPr="007E060F">
              <w:rPr>
                <w:b/>
                <w:bCs/>
              </w:rPr>
              <w:t>Toplam</w:t>
            </w:r>
          </w:p>
        </w:tc>
        <w:tc>
          <w:tcPr>
            <w:tcW w:w="18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</w:rPr>
            </w:pPr>
            <w:r w:rsidRPr="007E060F">
              <w:rPr>
                <w:b/>
              </w:rPr>
              <w:t>Oran (%)</w:t>
            </w:r>
          </w:p>
        </w:tc>
        <w:tc>
          <w:tcPr>
            <w:tcW w:w="182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7E060F" w:rsidRPr="007E060F" w:rsidRDefault="007E060F" w:rsidP="007E060F">
            <w:pPr>
              <w:jc w:val="center"/>
              <w:rPr>
                <w:b/>
              </w:rPr>
            </w:pPr>
            <w:r w:rsidRPr="007E060F">
              <w:rPr>
                <w:b/>
              </w:rPr>
              <w:t>Nüfus Oranı (%)</w:t>
            </w:r>
          </w:p>
        </w:tc>
      </w:tr>
      <w:tr w:rsidR="000B0E98" w:rsidRPr="007E060F" w:rsidTr="00D92D88">
        <w:trPr>
          <w:trHeight w:val="487"/>
        </w:trPr>
        <w:tc>
          <w:tcPr>
            <w:tcW w:w="326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7E060F" w:rsidRDefault="000B0E98" w:rsidP="000B0E98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Kanalizasyonu Olan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215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24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239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84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95</w:t>
            </w:r>
          </w:p>
        </w:tc>
      </w:tr>
      <w:tr w:rsidR="000B0E98" w:rsidRPr="007E060F" w:rsidTr="00D92D88">
        <w:trPr>
          <w:trHeight w:val="516"/>
        </w:trPr>
        <w:tc>
          <w:tcPr>
            <w:tcW w:w="326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7E060F" w:rsidRDefault="000B0E98" w:rsidP="000B0E98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Kanalizasyonu Olmayan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29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15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44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16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5</w:t>
            </w:r>
          </w:p>
        </w:tc>
      </w:tr>
      <w:tr w:rsidR="000B0E98" w:rsidRPr="007E060F" w:rsidTr="00D92D88">
        <w:trPr>
          <w:trHeight w:val="516"/>
        </w:trPr>
        <w:tc>
          <w:tcPr>
            <w:tcW w:w="326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7E060F" w:rsidRDefault="000B0E98" w:rsidP="000B0E98">
            <w:pPr>
              <w:rPr>
                <w:b/>
                <w:bCs/>
              </w:rPr>
            </w:pPr>
            <w:r w:rsidRPr="007E060F">
              <w:rPr>
                <w:b/>
                <w:bCs/>
              </w:rPr>
              <w:t>Toplam</w:t>
            </w:r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244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39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283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100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100</w:t>
            </w:r>
          </w:p>
        </w:tc>
      </w:tr>
      <w:tr w:rsidR="000B0E98" w:rsidRPr="007E060F" w:rsidTr="00D92D88">
        <w:trPr>
          <w:trHeight w:val="516"/>
        </w:trPr>
        <w:tc>
          <w:tcPr>
            <w:tcW w:w="326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7E060F" w:rsidRDefault="000B0E98" w:rsidP="000B0E98">
            <w:pPr>
              <w:rPr>
                <w:b/>
                <w:bCs/>
              </w:rPr>
            </w:pPr>
            <w:proofErr w:type="spellStart"/>
            <w:r w:rsidRPr="007E060F">
              <w:rPr>
                <w:b/>
                <w:bCs/>
              </w:rPr>
              <w:t>Foseptik</w:t>
            </w:r>
            <w:proofErr w:type="spellEnd"/>
          </w:p>
        </w:tc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41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</w:pPr>
            <w:r w:rsidRPr="00433979">
              <w:t>3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44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18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0B0E98" w:rsidRPr="00433979" w:rsidRDefault="000B0E98" w:rsidP="000B0E98">
            <w:pPr>
              <w:jc w:val="center"/>
              <w:rPr>
                <w:b/>
                <w:bCs/>
              </w:rPr>
            </w:pPr>
            <w:r w:rsidRPr="00433979">
              <w:rPr>
                <w:b/>
                <w:bCs/>
              </w:rPr>
              <w:t>26</w:t>
            </w:r>
          </w:p>
        </w:tc>
      </w:tr>
    </w:tbl>
    <w:p w:rsidR="00EA0175" w:rsidRDefault="00EA0175" w:rsidP="00BC4C3D">
      <w:pPr>
        <w:pStyle w:val="BodyText21"/>
        <w:tabs>
          <w:tab w:val="clear" w:pos="993"/>
        </w:tabs>
        <w:spacing w:before="120" w:after="120"/>
        <w:ind w:firstLine="0"/>
        <w:rPr>
          <w:b/>
          <w:color w:val="auto"/>
          <w:sz w:val="24"/>
        </w:rPr>
      </w:pP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b/>
          <w:color w:val="auto"/>
          <w:sz w:val="24"/>
        </w:rPr>
      </w:pPr>
      <w:r w:rsidRPr="00B309C5">
        <w:rPr>
          <w:b/>
          <w:color w:val="auto"/>
          <w:sz w:val="24"/>
        </w:rPr>
        <w:lastRenderedPageBreak/>
        <w:t>KÖYLER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>İl genelinde …….20</w:t>
      </w:r>
      <w:r w:rsidR="00C82A7D">
        <w:rPr>
          <w:color w:val="auto"/>
          <w:sz w:val="24"/>
        </w:rPr>
        <w:t>2</w:t>
      </w:r>
      <w:r w:rsidR="005B2DA8">
        <w:rPr>
          <w:color w:val="auto"/>
          <w:sz w:val="24"/>
        </w:rPr>
        <w:t>4</w:t>
      </w:r>
      <w:r w:rsidRPr="00B309C5">
        <w:rPr>
          <w:color w:val="auto"/>
          <w:sz w:val="24"/>
        </w:rPr>
        <w:t xml:space="preserve"> itibari ile Köylerimizin; (genel değerlendirme)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>Elektrik durumu:………………………………………………………………………...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>…………………………………………………………………………………………...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>İçme suyu durumu: :……………………………………………………………………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>…………………………………………………………………………………………...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 xml:space="preserve">Yol durumu: (köy yolları </w:t>
      </w:r>
      <w:proofErr w:type="spellStart"/>
      <w:proofErr w:type="gramStart"/>
      <w:r w:rsidRPr="00B309C5">
        <w:rPr>
          <w:color w:val="auto"/>
          <w:sz w:val="24"/>
        </w:rPr>
        <w:t>ağı,asfalt</w:t>
      </w:r>
      <w:proofErr w:type="spellEnd"/>
      <w:proofErr w:type="gramEnd"/>
      <w:r w:rsidRPr="00B309C5">
        <w:rPr>
          <w:color w:val="auto"/>
          <w:sz w:val="24"/>
        </w:rPr>
        <w:t xml:space="preserve">, stabilize, </w:t>
      </w:r>
      <w:proofErr w:type="spellStart"/>
      <w:r w:rsidRPr="00B309C5">
        <w:rPr>
          <w:color w:val="auto"/>
          <w:sz w:val="24"/>
        </w:rPr>
        <w:t>hamyol</w:t>
      </w:r>
      <w:proofErr w:type="spellEnd"/>
      <w:r w:rsidRPr="00B309C5">
        <w:rPr>
          <w:color w:val="auto"/>
          <w:sz w:val="24"/>
        </w:rPr>
        <w:t xml:space="preserve"> gibi açıklanacak)……………....</w:t>
      </w:r>
    </w:p>
    <w:p w:rsidR="002D1359" w:rsidRPr="00B309C5" w:rsidRDefault="002D1359" w:rsidP="002D1359">
      <w:pPr>
        <w:pStyle w:val="BodyText21"/>
        <w:tabs>
          <w:tab w:val="clear" w:pos="993"/>
        </w:tabs>
        <w:spacing w:before="120" w:after="120"/>
        <w:ind w:firstLine="708"/>
        <w:rPr>
          <w:color w:val="auto"/>
          <w:sz w:val="24"/>
        </w:rPr>
      </w:pPr>
      <w:r w:rsidRPr="00B309C5">
        <w:rPr>
          <w:color w:val="auto"/>
          <w:sz w:val="24"/>
        </w:rPr>
        <w:t>…………………………………………………………………………………………</w:t>
      </w:r>
    </w:p>
    <w:p w:rsidR="002D1359" w:rsidRPr="00B309C5" w:rsidRDefault="002D1359">
      <w:pPr>
        <w:rPr>
          <w:sz w:val="24"/>
          <w:szCs w:val="24"/>
        </w:rPr>
      </w:pP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Toplam Karayolu Ağı </w:t>
      </w:r>
      <w:proofErr w:type="gramStart"/>
      <w:r w:rsidRPr="00687617">
        <w:rPr>
          <w:bCs/>
          <w:sz w:val="24"/>
          <w:szCs w:val="24"/>
        </w:rPr>
        <w:t xml:space="preserve">  :</w:t>
      </w:r>
      <w:proofErr w:type="gramEnd"/>
      <w:r w:rsidRPr="00687617">
        <w:rPr>
          <w:bCs/>
          <w:sz w:val="24"/>
          <w:szCs w:val="24"/>
        </w:rPr>
        <w:t xml:space="preserve"> 44</w:t>
      </w:r>
      <w:r w:rsidR="00687617" w:rsidRPr="00687617">
        <w:rPr>
          <w:bCs/>
          <w:sz w:val="24"/>
          <w:szCs w:val="24"/>
        </w:rPr>
        <w:t>8</w:t>
      </w:r>
      <w:r w:rsidRPr="00687617">
        <w:rPr>
          <w:bCs/>
          <w:sz w:val="24"/>
          <w:szCs w:val="24"/>
        </w:rPr>
        <w:t xml:space="preserve"> km.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>Devlet Yolu Ağı            :21</w:t>
      </w:r>
      <w:r w:rsidR="00687617" w:rsidRPr="00687617">
        <w:rPr>
          <w:bCs/>
          <w:sz w:val="24"/>
          <w:szCs w:val="24"/>
        </w:rPr>
        <w:t>1</w:t>
      </w:r>
      <w:r w:rsidRPr="00687617">
        <w:rPr>
          <w:bCs/>
          <w:sz w:val="24"/>
          <w:szCs w:val="24"/>
        </w:rPr>
        <w:t xml:space="preserve"> km.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İl Yolu Ağı </w:t>
      </w:r>
      <w:r w:rsidRPr="00687617">
        <w:rPr>
          <w:bCs/>
          <w:sz w:val="24"/>
          <w:szCs w:val="24"/>
        </w:rPr>
        <w:tab/>
      </w:r>
      <w:proofErr w:type="gramStart"/>
      <w:r w:rsidRPr="00687617">
        <w:rPr>
          <w:bCs/>
          <w:sz w:val="24"/>
          <w:szCs w:val="24"/>
        </w:rPr>
        <w:tab/>
        <w:t xml:space="preserve">  :</w:t>
      </w:r>
      <w:proofErr w:type="gramEnd"/>
      <w:r w:rsidRPr="00687617">
        <w:rPr>
          <w:bCs/>
          <w:sz w:val="24"/>
          <w:szCs w:val="24"/>
        </w:rPr>
        <w:t xml:space="preserve">237 km. 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Toplam Köy yolu Ağı </w:t>
      </w:r>
      <w:proofErr w:type="gramStart"/>
      <w:r w:rsidRPr="00687617">
        <w:rPr>
          <w:bCs/>
          <w:sz w:val="24"/>
          <w:szCs w:val="24"/>
        </w:rPr>
        <w:t xml:space="preserve">  :</w:t>
      </w:r>
      <w:proofErr w:type="gramEnd"/>
      <w:r w:rsidRPr="00687617">
        <w:rPr>
          <w:bCs/>
          <w:sz w:val="24"/>
          <w:szCs w:val="24"/>
        </w:rPr>
        <w:t xml:space="preserve"> 190</w:t>
      </w:r>
      <w:r w:rsidR="00687617" w:rsidRPr="00687617">
        <w:rPr>
          <w:bCs/>
          <w:sz w:val="24"/>
          <w:szCs w:val="24"/>
        </w:rPr>
        <w:t>6</w:t>
      </w:r>
      <w:r w:rsidRPr="00687617">
        <w:rPr>
          <w:bCs/>
          <w:sz w:val="24"/>
          <w:szCs w:val="24"/>
        </w:rPr>
        <w:t xml:space="preserve"> km’dir.  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Bölünmüş </w:t>
      </w:r>
      <w:proofErr w:type="gramStart"/>
      <w:r w:rsidRPr="00687617">
        <w:rPr>
          <w:bCs/>
          <w:sz w:val="24"/>
          <w:szCs w:val="24"/>
        </w:rPr>
        <w:t>Yol :</w:t>
      </w:r>
      <w:proofErr w:type="gramEnd"/>
      <w:r w:rsidR="005B2DA8" w:rsidRPr="00687617">
        <w:rPr>
          <w:bCs/>
          <w:sz w:val="24"/>
          <w:szCs w:val="24"/>
        </w:rPr>
        <w:t xml:space="preserve"> </w:t>
      </w:r>
      <w:r w:rsidRPr="00687617">
        <w:rPr>
          <w:bCs/>
          <w:sz w:val="24"/>
          <w:szCs w:val="24"/>
        </w:rPr>
        <w:t>Toplam 1</w:t>
      </w:r>
      <w:r w:rsidR="00687617" w:rsidRPr="00687617">
        <w:rPr>
          <w:bCs/>
          <w:sz w:val="24"/>
          <w:szCs w:val="24"/>
        </w:rPr>
        <w:t xml:space="preserve">80 </w:t>
      </w:r>
      <w:r w:rsidRPr="00687617">
        <w:rPr>
          <w:bCs/>
          <w:sz w:val="24"/>
          <w:szCs w:val="24"/>
        </w:rPr>
        <w:t>km.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İlimiz sınırları dahilinde demiryolu uzunluğu 110 km. </w:t>
      </w:r>
      <w:proofErr w:type="spellStart"/>
      <w:r w:rsidRPr="00687617">
        <w:rPr>
          <w:bCs/>
          <w:sz w:val="24"/>
          <w:szCs w:val="24"/>
        </w:rPr>
        <w:t>dir</w:t>
      </w:r>
      <w:proofErr w:type="spellEnd"/>
      <w:r w:rsidRPr="00687617">
        <w:rPr>
          <w:bCs/>
          <w:sz w:val="24"/>
          <w:szCs w:val="24"/>
        </w:rPr>
        <w:t>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 Ayrıca Ankara-İstanbul Yüksek Hızlı Tren Yolu ilimizden geçmektedir. İl Merkezi ve Bozüyük’te birer YHT istasyonu bulunmaktadır.</w:t>
      </w:r>
    </w:p>
    <w:p w:rsidR="002D1359" w:rsidRPr="00B309C5" w:rsidRDefault="002D1359" w:rsidP="002D1359">
      <w:pPr>
        <w:rPr>
          <w:b/>
          <w:bCs/>
          <w:sz w:val="24"/>
          <w:szCs w:val="24"/>
        </w:rPr>
      </w:pPr>
    </w:p>
    <w:p w:rsidR="002D1359" w:rsidRPr="00B309C5" w:rsidRDefault="002D1359" w:rsidP="002D1359">
      <w:pPr>
        <w:rPr>
          <w:sz w:val="24"/>
          <w:szCs w:val="24"/>
        </w:rPr>
      </w:pPr>
      <w:r w:rsidRPr="00B309C5">
        <w:rPr>
          <w:b/>
          <w:bCs/>
          <w:sz w:val="24"/>
          <w:szCs w:val="24"/>
        </w:rPr>
        <w:t xml:space="preserve">KÖYDES Ödeneği                      </w:t>
      </w:r>
    </w:p>
    <w:p w:rsidR="002D1359" w:rsidRPr="00B309C5" w:rsidRDefault="002D1359" w:rsidP="002D1359">
      <w:pPr>
        <w:rPr>
          <w:sz w:val="24"/>
          <w:szCs w:val="24"/>
        </w:rPr>
      </w:pPr>
      <w:r w:rsidRPr="00B309C5">
        <w:rPr>
          <w:b/>
          <w:bCs/>
          <w:sz w:val="24"/>
          <w:szCs w:val="24"/>
        </w:rPr>
        <w:t>2005-</w:t>
      </w:r>
      <w:proofErr w:type="gramStart"/>
      <w:r w:rsidRPr="00B309C5">
        <w:rPr>
          <w:b/>
          <w:bCs/>
          <w:sz w:val="24"/>
          <w:szCs w:val="24"/>
        </w:rPr>
        <w:t>2014 :</w:t>
      </w:r>
      <w:proofErr w:type="gramEnd"/>
      <w:r w:rsidRPr="00B309C5">
        <w:rPr>
          <w:b/>
          <w:bCs/>
          <w:sz w:val="24"/>
          <w:szCs w:val="24"/>
        </w:rPr>
        <w:t xml:space="preserve"> </w:t>
      </w:r>
      <w:bookmarkStart w:id="4" w:name="_GoBack"/>
      <w:r w:rsidRPr="00687617">
        <w:rPr>
          <w:bCs/>
          <w:sz w:val="24"/>
          <w:szCs w:val="24"/>
        </w:rPr>
        <w:t>55 174  549 TL</w:t>
      </w:r>
      <w:bookmarkEnd w:id="4"/>
    </w:p>
    <w:p w:rsidR="002D1359" w:rsidRDefault="002D1359" w:rsidP="002D1359">
      <w:pPr>
        <w:rPr>
          <w:b/>
          <w:bCs/>
          <w:sz w:val="24"/>
          <w:szCs w:val="24"/>
        </w:rPr>
      </w:pPr>
      <w:r w:rsidRPr="00B309C5">
        <w:rPr>
          <w:b/>
          <w:bCs/>
          <w:sz w:val="24"/>
          <w:szCs w:val="24"/>
        </w:rPr>
        <w:t xml:space="preserve">2015         </w:t>
      </w:r>
      <w:proofErr w:type="gramStart"/>
      <w:r w:rsidRPr="00B309C5">
        <w:rPr>
          <w:b/>
          <w:bCs/>
          <w:sz w:val="24"/>
          <w:szCs w:val="24"/>
        </w:rPr>
        <w:t xml:space="preserve">  :</w:t>
      </w:r>
      <w:proofErr w:type="gramEnd"/>
      <w:r w:rsidRPr="00B309C5">
        <w:rPr>
          <w:b/>
          <w:bCs/>
          <w:sz w:val="24"/>
          <w:szCs w:val="24"/>
        </w:rPr>
        <w:t xml:space="preserve"> </w:t>
      </w:r>
      <w:r w:rsidRPr="00687617">
        <w:rPr>
          <w:bCs/>
          <w:sz w:val="24"/>
          <w:szCs w:val="24"/>
        </w:rPr>
        <w:t>4 342 219 TL</w:t>
      </w:r>
      <w:r w:rsidRPr="00B309C5">
        <w:rPr>
          <w:b/>
          <w:bCs/>
          <w:sz w:val="24"/>
          <w:szCs w:val="24"/>
        </w:rPr>
        <w:t xml:space="preserve"> </w:t>
      </w:r>
    </w:p>
    <w:p w:rsidR="000A0FA0" w:rsidRDefault="000A0FA0" w:rsidP="002D135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           :</w:t>
      </w:r>
    </w:p>
    <w:p w:rsidR="000A0FA0" w:rsidRDefault="000A0FA0" w:rsidP="002D135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           :</w:t>
      </w:r>
    </w:p>
    <w:p w:rsidR="00CA2451" w:rsidRDefault="00CA2451" w:rsidP="002D135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2018           :</w:t>
      </w:r>
    </w:p>
    <w:p w:rsidR="00EA0175" w:rsidRDefault="00EA0175" w:rsidP="002D1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2019           :</w:t>
      </w:r>
    </w:p>
    <w:p w:rsidR="00C82A7D" w:rsidRDefault="00C82A7D" w:rsidP="002D1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2020           :</w:t>
      </w:r>
    </w:p>
    <w:p w:rsidR="00B73018" w:rsidRDefault="00B73018" w:rsidP="002D1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2021           :</w:t>
      </w:r>
    </w:p>
    <w:p w:rsidR="00AC0FA3" w:rsidRDefault="00AC0FA3" w:rsidP="002D1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2022           :</w:t>
      </w:r>
    </w:p>
    <w:p w:rsidR="007E060F" w:rsidRDefault="007E060F" w:rsidP="002D1359">
      <w:pPr>
        <w:rPr>
          <w:b/>
          <w:sz w:val="24"/>
          <w:szCs w:val="24"/>
        </w:rPr>
      </w:pPr>
      <w:r>
        <w:rPr>
          <w:b/>
          <w:sz w:val="24"/>
          <w:szCs w:val="24"/>
        </w:rPr>
        <w:t>2023</w:t>
      </w:r>
      <w:r>
        <w:rPr>
          <w:b/>
          <w:sz w:val="24"/>
          <w:szCs w:val="24"/>
        </w:rPr>
        <w:tab/>
        <w:t xml:space="preserve">       :</w:t>
      </w:r>
    </w:p>
    <w:p w:rsidR="005B2DA8" w:rsidRPr="00EA0175" w:rsidRDefault="005B2DA8" w:rsidP="002D135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2024           : </w:t>
      </w:r>
    </w:p>
    <w:p w:rsidR="002D1359" w:rsidRPr="00B309C5" w:rsidRDefault="00CA2451" w:rsidP="002D1359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Toplam      :         </w:t>
      </w:r>
      <w:r w:rsidR="002D1359" w:rsidRPr="00B309C5">
        <w:rPr>
          <w:b/>
          <w:bCs/>
          <w:sz w:val="24"/>
          <w:szCs w:val="24"/>
        </w:rPr>
        <w:t xml:space="preserve">TL </w:t>
      </w:r>
    </w:p>
    <w:p w:rsidR="002D1359" w:rsidRPr="00B309C5" w:rsidRDefault="002D1359" w:rsidP="002D1359">
      <w:pPr>
        <w:rPr>
          <w:sz w:val="24"/>
          <w:szCs w:val="24"/>
        </w:rPr>
      </w:pP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Asfalt Köy Yolu         </w:t>
      </w:r>
      <w:proofErr w:type="gramStart"/>
      <w:r w:rsidR="005B2DA8" w:rsidRPr="00687617">
        <w:rPr>
          <w:bCs/>
          <w:sz w:val="24"/>
          <w:szCs w:val="24"/>
        </w:rPr>
        <w:t xml:space="preserve">  </w:t>
      </w:r>
      <w:r w:rsidRPr="00687617">
        <w:rPr>
          <w:bCs/>
          <w:sz w:val="24"/>
          <w:szCs w:val="24"/>
        </w:rPr>
        <w:t>:</w:t>
      </w:r>
      <w:proofErr w:type="gramEnd"/>
      <w:r w:rsidRPr="00687617">
        <w:rPr>
          <w:bCs/>
          <w:sz w:val="24"/>
          <w:szCs w:val="24"/>
        </w:rPr>
        <w:t xml:space="preserve"> </w:t>
      </w:r>
      <w:r w:rsidR="00687617" w:rsidRPr="00687617">
        <w:rPr>
          <w:bCs/>
          <w:sz w:val="24"/>
          <w:szCs w:val="24"/>
        </w:rPr>
        <w:t>1152</w:t>
      </w:r>
      <w:r w:rsidRPr="00687617">
        <w:rPr>
          <w:bCs/>
          <w:sz w:val="24"/>
          <w:szCs w:val="24"/>
        </w:rPr>
        <w:t xml:space="preserve"> km.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Stabilize Köy Yolu     </w:t>
      </w:r>
      <w:proofErr w:type="gramStart"/>
      <w:r w:rsidR="005B2DA8" w:rsidRPr="00687617">
        <w:rPr>
          <w:bCs/>
          <w:sz w:val="24"/>
          <w:szCs w:val="24"/>
        </w:rPr>
        <w:t xml:space="preserve">  </w:t>
      </w:r>
      <w:r w:rsidRPr="00687617">
        <w:rPr>
          <w:bCs/>
          <w:sz w:val="24"/>
          <w:szCs w:val="24"/>
        </w:rPr>
        <w:t>:</w:t>
      </w:r>
      <w:proofErr w:type="gramEnd"/>
      <w:r w:rsidRPr="00687617">
        <w:rPr>
          <w:bCs/>
          <w:sz w:val="24"/>
          <w:szCs w:val="24"/>
        </w:rPr>
        <w:t xml:space="preserve"> </w:t>
      </w:r>
      <w:r w:rsidR="00687617" w:rsidRPr="00687617">
        <w:rPr>
          <w:bCs/>
          <w:sz w:val="24"/>
          <w:szCs w:val="24"/>
        </w:rPr>
        <w:t>706</w:t>
      </w:r>
      <w:r w:rsidRPr="00687617">
        <w:rPr>
          <w:bCs/>
          <w:sz w:val="24"/>
          <w:szCs w:val="24"/>
        </w:rPr>
        <w:t xml:space="preserve"> km.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Tesviye Köy Yolu       </w:t>
      </w:r>
      <w:proofErr w:type="gramStart"/>
      <w:r w:rsidR="005B2DA8" w:rsidRPr="00687617">
        <w:rPr>
          <w:bCs/>
          <w:sz w:val="24"/>
          <w:szCs w:val="24"/>
        </w:rPr>
        <w:t xml:space="preserve">  </w:t>
      </w:r>
      <w:r w:rsidRPr="00687617">
        <w:rPr>
          <w:bCs/>
          <w:sz w:val="24"/>
          <w:szCs w:val="24"/>
        </w:rPr>
        <w:t>:</w:t>
      </w:r>
      <w:proofErr w:type="gramEnd"/>
      <w:r w:rsidRPr="00687617">
        <w:rPr>
          <w:bCs/>
          <w:sz w:val="24"/>
          <w:szCs w:val="24"/>
        </w:rPr>
        <w:t xml:space="preserve"> </w:t>
      </w:r>
      <w:r w:rsidR="00687617" w:rsidRPr="00687617">
        <w:rPr>
          <w:bCs/>
          <w:sz w:val="24"/>
          <w:szCs w:val="24"/>
        </w:rPr>
        <w:t>30</w:t>
      </w:r>
      <w:r w:rsidRPr="00687617">
        <w:rPr>
          <w:bCs/>
          <w:sz w:val="24"/>
          <w:szCs w:val="24"/>
        </w:rPr>
        <w:t xml:space="preserve"> km.</w:t>
      </w:r>
    </w:p>
    <w:p w:rsidR="00DE6D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Beton Köy Yolu         </w:t>
      </w:r>
      <w:r w:rsidR="005B2DA8" w:rsidRPr="00687617">
        <w:rPr>
          <w:bCs/>
          <w:sz w:val="24"/>
          <w:szCs w:val="24"/>
        </w:rPr>
        <w:t xml:space="preserve"> </w:t>
      </w:r>
      <w:proofErr w:type="gramStart"/>
      <w:r w:rsidR="005B2DA8" w:rsidRPr="00687617">
        <w:rPr>
          <w:bCs/>
          <w:sz w:val="24"/>
          <w:szCs w:val="24"/>
        </w:rPr>
        <w:t xml:space="preserve">  </w:t>
      </w:r>
      <w:r w:rsidRPr="00687617">
        <w:rPr>
          <w:bCs/>
          <w:sz w:val="24"/>
          <w:szCs w:val="24"/>
        </w:rPr>
        <w:t>:</w:t>
      </w:r>
      <w:proofErr w:type="gramEnd"/>
      <w:r w:rsidR="005B2DA8" w:rsidRPr="00687617">
        <w:rPr>
          <w:bCs/>
          <w:sz w:val="24"/>
          <w:szCs w:val="24"/>
        </w:rPr>
        <w:t xml:space="preserve"> </w:t>
      </w:r>
      <w:r w:rsidRPr="00687617">
        <w:rPr>
          <w:bCs/>
          <w:sz w:val="24"/>
          <w:szCs w:val="24"/>
        </w:rPr>
        <w:t>18 km</w:t>
      </w:r>
    </w:p>
    <w:p w:rsidR="002D1359" w:rsidRPr="00687617" w:rsidRDefault="00DE6D59" w:rsidP="00DE6D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 xml:space="preserve">Toplam Köy Yolu </w:t>
      </w:r>
      <w:proofErr w:type="gramStart"/>
      <w:r w:rsidRPr="00687617">
        <w:rPr>
          <w:bCs/>
          <w:sz w:val="24"/>
          <w:szCs w:val="24"/>
        </w:rPr>
        <w:t>Ağı</w:t>
      </w:r>
      <w:r w:rsidR="005B2DA8" w:rsidRPr="00687617">
        <w:rPr>
          <w:bCs/>
          <w:sz w:val="24"/>
          <w:szCs w:val="24"/>
        </w:rPr>
        <w:t xml:space="preserve">  </w:t>
      </w:r>
      <w:r w:rsidRPr="00687617">
        <w:rPr>
          <w:bCs/>
          <w:sz w:val="24"/>
          <w:szCs w:val="24"/>
        </w:rPr>
        <w:t>:</w:t>
      </w:r>
      <w:proofErr w:type="gramEnd"/>
      <w:r w:rsidR="005B2DA8" w:rsidRPr="00687617">
        <w:rPr>
          <w:bCs/>
          <w:sz w:val="24"/>
          <w:szCs w:val="24"/>
        </w:rPr>
        <w:t xml:space="preserve"> </w:t>
      </w:r>
      <w:r w:rsidRPr="00687617">
        <w:rPr>
          <w:bCs/>
          <w:sz w:val="24"/>
          <w:szCs w:val="24"/>
        </w:rPr>
        <w:t>190</w:t>
      </w:r>
      <w:r w:rsidR="00687617" w:rsidRPr="00687617">
        <w:rPr>
          <w:bCs/>
          <w:sz w:val="24"/>
          <w:szCs w:val="24"/>
        </w:rPr>
        <w:t>6</w:t>
      </w:r>
      <w:r w:rsidRPr="00687617">
        <w:rPr>
          <w:bCs/>
          <w:sz w:val="24"/>
          <w:szCs w:val="24"/>
        </w:rPr>
        <w:t xml:space="preserve"> km.</w:t>
      </w:r>
    </w:p>
    <w:p w:rsidR="002D1359" w:rsidRPr="00B309C5" w:rsidRDefault="002D1359" w:rsidP="002D1359">
      <w:pPr>
        <w:rPr>
          <w:b/>
          <w:bCs/>
          <w:sz w:val="24"/>
          <w:szCs w:val="24"/>
        </w:rPr>
      </w:pPr>
    </w:p>
    <w:p w:rsidR="002D1359" w:rsidRPr="00687617" w:rsidRDefault="00DE6D59" w:rsidP="002D1359">
      <w:pPr>
        <w:rPr>
          <w:bCs/>
          <w:sz w:val="24"/>
          <w:szCs w:val="24"/>
        </w:rPr>
      </w:pPr>
      <w:r w:rsidRPr="00687617">
        <w:rPr>
          <w:bCs/>
          <w:sz w:val="24"/>
          <w:szCs w:val="24"/>
        </w:rPr>
        <w:t>İlimizde 24</w:t>
      </w:r>
      <w:r w:rsidR="00687617" w:rsidRPr="00687617">
        <w:rPr>
          <w:bCs/>
          <w:sz w:val="24"/>
          <w:szCs w:val="24"/>
        </w:rPr>
        <w:t>3</w:t>
      </w:r>
      <w:r w:rsidRPr="00687617">
        <w:rPr>
          <w:bCs/>
          <w:sz w:val="24"/>
          <w:szCs w:val="24"/>
        </w:rPr>
        <w:t xml:space="preserve"> köy ve köylere bağlı 39 mahalle olmak üzere 28</w:t>
      </w:r>
      <w:r w:rsidR="00687617" w:rsidRPr="00687617">
        <w:rPr>
          <w:bCs/>
          <w:sz w:val="24"/>
          <w:szCs w:val="24"/>
        </w:rPr>
        <w:t>2</w:t>
      </w:r>
      <w:r w:rsidRPr="00687617">
        <w:rPr>
          <w:bCs/>
          <w:sz w:val="24"/>
          <w:szCs w:val="24"/>
        </w:rPr>
        <w:t xml:space="preserve"> köy yerleşim birimi mevcuttur. 1</w:t>
      </w:r>
      <w:r w:rsidR="00687617" w:rsidRPr="00687617">
        <w:rPr>
          <w:bCs/>
          <w:sz w:val="24"/>
          <w:szCs w:val="24"/>
        </w:rPr>
        <w:t>2</w:t>
      </w:r>
      <w:r w:rsidRPr="00687617">
        <w:rPr>
          <w:bCs/>
          <w:sz w:val="24"/>
          <w:szCs w:val="24"/>
        </w:rPr>
        <w:t xml:space="preserve"> köyün suyu yetersizdir.  Bugün İlimizde bütün köylerimizin içme suyu mevcuttur.</w:t>
      </w:r>
    </w:p>
    <w:p w:rsidR="00CA3173" w:rsidRPr="00687617" w:rsidRDefault="0073351E" w:rsidP="0073351E">
      <w:pPr>
        <w:numPr>
          <w:ilvl w:val="0"/>
          <w:numId w:val="3"/>
        </w:numPr>
        <w:rPr>
          <w:sz w:val="24"/>
          <w:szCs w:val="24"/>
        </w:rPr>
      </w:pPr>
      <w:r w:rsidRPr="00687617">
        <w:rPr>
          <w:bCs/>
          <w:sz w:val="24"/>
          <w:szCs w:val="24"/>
        </w:rPr>
        <w:lastRenderedPageBreak/>
        <w:t>İlimizde 2002 yılında Şebekeli İçmesuyu olan köy sayısı 216 iken, 20</w:t>
      </w:r>
      <w:r w:rsidR="00C82A7D" w:rsidRPr="00687617">
        <w:rPr>
          <w:bCs/>
          <w:sz w:val="24"/>
          <w:szCs w:val="24"/>
        </w:rPr>
        <w:t>2</w:t>
      </w:r>
      <w:r w:rsidR="005B2DA8" w:rsidRPr="00687617">
        <w:rPr>
          <w:bCs/>
          <w:sz w:val="24"/>
          <w:szCs w:val="24"/>
        </w:rPr>
        <w:t>4</w:t>
      </w:r>
      <w:r w:rsidRPr="00687617">
        <w:rPr>
          <w:bCs/>
          <w:sz w:val="24"/>
          <w:szCs w:val="24"/>
        </w:rPr>
        <w:t xml:space="preserve"> yılında </w:t>
      </w:r>
      <w:r w:rsidR="00687617" w:rsidRPr="00687617">
        <w:rPr>
          <w:bCs/>
          <w:sz w:val="24"/>
          <w:szCs w:val="24"/>
          <w:highlight w:val="yellow"/>
        </w:rPr>
        <w:t>275</w:t>
      </w:r>
      <w:r w:rsidR="00687617" w:rsidRPr="00687617">
        <w:rPr>
          <w:bCs/>
          <w:sz w:val="24"/>
          <w:szCs w:val="24"/>
        </w:rPr>
        <w:t xml:space="preserve"> </w:t>
      </w:r>
      <w:r w:rsidRPr="00687617">
        <w:rPr>
          <w:bCs/>
          <w:sz w:val="24"/>
          <w:szCs w:val="24"/>
        </w:rPr>
        <w:t>olmuştur.</w:t>
      </w:r>
    </w:p>
    <w:p w:rsidR="00CA3173" w:rsidRPr="00687617" w:rsidRDefault="00687617" w:rsidP="0073351E">
      <w:pPr>
        <w:numPr>
          <w:ilvl w:val="0"/>
          <w:numId w:val="3"/>
        </w:numPr>
        <w:rPr>
          <w:sz w:val="24"/>
          <w:szCs w:val="24"/>
        </w:rPr>
      </w:pPr>
      <w:r w:rsidRPr="00687617">
        <w:rPr>
          <w:bCs/>
          <w:sz w:val="24"/>
          <w:szCs w:val="24"/>
        </w:rPr>
        <w:t>3</w:t>
      </w:r>
      <w:r w:rsidR="0073351E" w:rsidRPr="00687617">
        <w:rPr>
          <w:bCs/>
          <w:sz w:val="24"/>
          <w:szCs w:val="24"/>
        </w:rPr>
        <w:t xml:space="preserve"> köy ve 4 mahalle olmak üzere</w:t>
      </w:r>
      <w:r w:rsidRPr="00687617">
        <w:rPr>
          <w:bCs/>
          <w:sz w:val="24"/>
          <w:szCs w:val="24"/>
        </w:rPr>
        <w:t xml:space="preserve"> 7</w:t>
      </w:r>
      <w:r w:rsidR="0073351E" w:rsidRPr="00687617">
        <w:rPr>
          <w:bCs/>
          <w:sz w:val="24"/>
          <w:szCs w:val="24"/>
        </w:rPr>
        <w:t xml:space="preserve"> yerleşi</w:t>
      </w:r>
      <w:r w:rsidR="00C82A7D" w:rsidRPr="00687617">
        <w:rPr>
          <w:bCs/>
          <w:sz w:val="24"/>
          <w:szCs w:val="24"/>
        </w:rPr>
        <w:t>m yeri çeşmelidir. 24</w:t>
      </w:r>
      <w:r w:rsidRPr="00687617">
        <w:rPr>
          <w:bCs/>
          <w:sz w:val="24"/>
          <w:szCs w:val="24"/>
        </w:rPr>
        <w:t>0</w:t>
      </w:r>
      <w:r w:rsidR="00C82A7D" w:rsidRPr="00687617">
        <w:rPr>
          <w:bCs/>
          <w:sz w:val="24"/>
          <w:szCs w:val="24"/>
        </w:rPr>
        <w:t xml:space="preserve"> köy ve 35</w:t>
      </w:r>
      <w:r w:rsidR="0073351E" w:rsidRPr="00687617">
        <w:rPr>
          <w:bCs/>
          <w:sz w:val="24"/>
          <w:szCs w:val="24"/>
        </w:rPr>
        <w:t xml:space="preserve"> mahallenin şebekeli içme</w:t>
      </w:r>
      <w:r w:rsidR="005B2DA8" w:rsidRPr="00687617">
        <w:rPr>
          <w:bCs/>
          <w:sz w:val="24"/>
          <w:szCs w:val="24"/>
        </w:rPr>
        <w:t xml:space="preserve"> </w:t>
      </w:r>
      <w:r w:rsidR="0073351E" w:rsidRPr="00687617">
        <w:rPr>
          <w:bCs/>
          <w:sz w:val="24"/>
          <w:szCs w:val="24"/>
        </w:rPr>
        <w:t>suyu mevcuttur. 2002-20</w:t>
      </w:r>
      <w:r w:rsidR="00C82A7D" w:rsidRPr="00687617">
        <w:rPr>
          <w:bCs/>
          <w:sz w:val="24"/>
          <w:szCs w:val="24"/>
        </w:rPr>
        <w:t>2</w:t>
      </w:r>
      <w:r w:rsidR="005B2DA8" w:rsidRPr="00687617">
        <w:rPr>
          <w:bCs/>
          <w:sz w:val="24"/>
          <w:szCs w:val="24"/>
        </w:rPr>
        <w:t>4</w:t>
      </w:r>
      <w:r w:rsidR="00EA0175" w:rsidRPr="00687617">
        <w:rPr>
          <w:bCs/>
          <w:sz w:val="24"/>
          <w:szCs w:val="24"/>
        </w:rPr>
        <w:t xml:space="preserve"> </w:t>
      </w:r>
      <w:r w:rsidR="0073351E" w:rsidRPr="00687617">
        <w:rPr>
          <w:bCs/>
          <w:sz w:val="24"/>
          <w:szCs w:val="24"/>
        </w:rPr>
        <w:t>yılları arasında yeni tesisten başka tesis geliştirme, bakım ve onarım çalışmaları yapılmıştır</w:t>
      </w:r>
    </w:p>
    <w:p w:rsidR="002D1359" w:rsidRPr="00B309C5" w:rsidRDefault="002D1359" w:rsidP="002D1359">
      <w:pPr>
        <w:rPr>
          <w:sz w:val="24"/>
          <w:szCs w:val="24"/>
        </w:rPr>
      </w:pPr>
    </w:p>
    <w:p w:rsidR="008315B8" w:rsidRPr="00B309C5" w:rsidRDefault="008315B8" w:rsidP="008315B8">
      <w:pPr>
        <w:ind w:right="-1"/>
        <w:jc w:val="center"/>
        <w:rPr>
          <w:b/>
          <w:sz w:val="24"/>
          <w:szCs w:val="24"/>
        </w:rPr>
      </w:pPr>
      <w:r w:rsidRPr="00B309C5">
        <w:rPr>
          <w:b/>
          <w:sz w:val="24"/>
          <w:szCs w:val="24"/>
        </w:rPr>
        <w:t xml:space="preserve">YAPILAN ÖNEMLİ ÇALIŞMALAR </w:t>
      </w:r>
    </w:p>
    <w:p w:rsidR="008315B8" w:rsidRPr="00B309C5" w:rsidRDefault="008315B8" w:rsidP="008315B8">
      <w:pPr>
        <w:ind w:right="-1"/>
        <w:jc w:val="center"/>
        <w:rPr>
          <w:b/>
          <w:sz w:val="24"/>
          <w:szCs w:val="24"/>
        </w:rPr>
      </w:pPr>
    </w:p>
    <w:p w:rsidR="008315B8" w:rsidRPr="00B309C5" w:rsidRDefault="008315B8" w:rsidP="008315B8">
      <w:pPr>
        <w:ind w:right="-1"/>
        <w:rPr>
          <w:sz w:val="24"/>
          <w:szCs w:val="24"/>
        </w:rPr>
      </w:pPr>
      <w:r w:rsidRPr="00B309C5">
        <w:rPr>
          <w:sz w:val="24"/>
          <w:szCs w:val="24"/>
        </w:rPr>
        <w:t>20</w:t>
      </w:r>
      <w:r w:rsidR="00AC0FA3">
        <w:rPr>
          <w:sz w:val="24"/>
          <w:szCs w:val="24"/>
        </w:rPr>
        <w:t>2</w:t>
      </w:r>
      <w:r w:rsidR="005B2DA8">
        <w:rPr>
          <w:sz w:val="24"/>
          <w:szCs w:val="24"/>
        </w:rPr>
        <w:t>4</w:t>
      </w:r>
      <w:r w:rsidR="00EA0175">
        <w:rPr>
          <w:sz w:val="24"/>
          <w:szCs w:val="24"/>
        </w:rPr>
        <w:t xml:space="preserve"> </w:t>
      </w:r>
      <w:r w:rsidRPr="00B309C5">
        <w:rPr>
          <w:sz w:val="24"/>
          <w:szCs w:val="24"/>
        </w:rPr>
        <w:t>yılında yapılan önemli çalışmalar</w:t>
      </w:r>
    </w:p>
    <w:p w:rsidR="008315B8" w:rsidRPr="00B309C5" w:rsidRDefault="008315B8" w:rsidP="008315B8">
      <w:pPr>
        <w:ind w:right="-1"/>
        <w:rPr>
          <w:sz w:val="24"/>
          <w:szCs w:val="24"/>
        </w:rPr>
      </w:pPr>
      <w:r w:rsidRPr="00B309C5">
        <w:rPr>
          <w:sz w:val="24"/>
          <w:szCs w:val="24"/>
        </w:rPr>
        <w:t>2002-20</w:t>
      </w:r>
      <w:r w:rsidR="00AC0FA3">
        <w:rPr>
          <w:sz w:val="24"/>
          <w:szCs w:val="24"/>
        </w:rPr>
        <w:t>2</w:t>
      </w:r>
      <w:r w:rsidR="005B2DA8">
        <w:rPr>
          <w:sz w:val="24"/>
          <w:szCs w:val="24"/>
        </w:rPr>
        <w:t>4</w:t>
      </w:r>
      <w:r w:rsidRPr="00B309C5">
        <w:rPr>
          <w:sz w:val="24"/>
          <w:szCs w:val="24"/>
        </w:rPr>
        <w:t xml:space="preserve"> yıllarında yapılan önemli projeler</w:t>
      </w:r>
    </w:p>
    <w:p w:rsidR="008315B8" w:rsidRPr="00B309C5" w:rsidRDefault="008315B8" w:rsidP="008315B8">
      <w:pPr>
        <w:ind w:right="-1"/>
        <w:rPr>
          <w:sz w:val="24"/>
          <w:szCs w:val="24"/>
        </w:rPr>
      </w:pPr>
      <w:r w:rsidRPr="00B309C5">
        <w:rPr>
          <w:sz w:val="24"/>
          <w:szCs w:val="24"/>
        </w:rPr>
        <w:t>Yatırım programında yer</w:t>
      </w:r>
      <w:r w:rsidR="005B2DA8">
        <w:rPr>
          <w:sz w:val="24"/>
          <w:szCs w:val="24"/>
        </w:rPr>
        <w:t xml:space="preserve"> </w:t>
      </w:r>
      <w:r w:rsidRPr="00B309C5">
        <w:rPr>
          <w:sz w:val="24"/>
          <w:szCs w:val="24"/>
        </w:rPr>
        <w:t>alan önemli projeler (devam eden, başlanacak projeler)</w:t>
      </w:r>
    </w:p>
    <w:p w:rsidR="008315B8" w:rsidRPr="00B309C5" w:rsidRDefault="008315B8" w:rsidP="008315B8">
      <w:pPr>
        <w:ind w:right="-1"/>
        <w:rPr>
          <w:sz w:val="24"/>
          <w:szCs w:val="24"/>
        </w:rPr>
      </w:pPr>
    </w:p>
    <w:p w:rsidR="008315B8" w:rsidRPr="00B309C5" w:rsidRDefault="008315B8" w:rsidP="008315B8">
      <w:pPr>
        <w:ind w:right="-1"/>
        <w:jc w:val="center"/>
        <w:rPr>
          <w:b/>
          <w:sz w:val="24"/>
          <w:szCs w:val="24"/>
        </w:rPr>
      </w:pPr>
      <w:r w:rsidRPr="00B309C5">
        <w:rPr>
          <w:b/>
          <w:sz w:val="24"/>
          <w:szCs w:val="24"/>
        </w:rPr>
        <w:t>İLİMİZİN BAŞLICA SORUN VE BEKLENTİLERİ</w:t>
      </w:r>
    </w:p>
    <w:p w:rsidR="008315B8" w:rsidRPr="00B309C5" w:rsidRDefault="008315B8" w:rsidP="008315B8">
      <w:pPr>
        <w:ind w:right="-1"/>
        <w:rPr>
          <w:sz w:val="24"/>
          <w:szCs w:val="24"/>
        </w:rPr>
      </w:pPr>
      <w:r w:rsidRPr="00B309C5">
        <w:rPr>
          <w:sz w:val="24"/>
          <w:szCs w:val="24"/>
        </w:rPr>
        <w:t xml:space="preserve">İlimizin </w:t>
      </w:r>
      <w:r w:rsidR="00B309C5" w:rsidRPr="00B309C5">
        <w:rPr>
          <w:sz w:val="24"/>
          <w:szCs w:val="24"/>
        </w:rPr>
        <w:t>faaliyet</w:t>
      </w:r>
      <w:r w:rsidRPr="00B309C5">
        <w:rPr>
          <w:sz w:val="24"/>
          <w:szCs w:val="24"/>
        </w:rPr>
        <w:t xml:space="preserve"> alanınız ile ilgili başlıca sorun ve beklentileri ve çözüm önerileri</w:t>
      </w:r>
    </w:p>
    <w:p w:rsidR="008315B8" w:rsidRPr="00B309C5" w:rsidRDefault="008315B8" w:rsidP="008315B8">
      <w:pPr>
        <w:rPr>
          <w:sz w:val="24"/>
          <w:szCs w:val="24"/>
        </w:rPr>
      </w:pPr>
    </w:p>
    <w:p w:rsidR="008315B8" w:rsidRPr="00B309C5" w:rsidRDefault="008315B8" w:rsidP="008315B8">
      <w:pPr>
        <w:rPr>
          <w:sz w:val="24"/>
          <w:szCs w:val="24"/>
        </w:rPr>
      </w:pPr>
      <w:r w:rsidRPr="00B309C5">
        <w:rPr>
          <w:sz w:val="24"/>
          <w:szCs w:val="24"/>
        </w:rPr>
        <w:t>Not: Bilgilerin güncellenmesi gerekmektedir.</w:t>
      </w:r>
    </w:p>
    <w:p w:rsidR="002D1359" w:rsidRPr="00B309C5" w:rsidRDefault="002D1359" w:rsidP="002D1359">
      <w:pPr>
        <w:rPr>
          <w:sz w:val="24"/>
          <w:szCs w:val="24"/>
        </w:rPr>
      </w:pPr>
    </w:p>
    <w:sectPr w:rsidR="002D1359" w:rsidRPr="00B30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C"/>
    <w:multiLevelType w:val="singleLevel"/>
    <w:tmpl w:val="0000000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D"/>
    <w:multiLevelType w:val="singleLevel"/>
    <w:tmpl w:val="0000000D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91178A"/>
    <w:multiLevelType w:val="hybridMultilevel"/>
    <w:tmpl w:val="81B22E1E"/>
    <w:lvl w:ilvl="0" w:tplc="C35AF8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46B0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EA133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9EAA0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9C04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4CB3C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CC7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AE5F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5ACE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F21"/>
    <w:multiLevelType w:val="hybridMultilevel"/>
    <w:tmpl w:val="BB2AA874"/>
    <w:lvl w:ilvl="0" w:tplc="FC4E03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DAC2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C0B0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C8B3F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E00C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B642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D81E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BC0DB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34E8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18BA"/>
    <w:rsid w:val="000A0FA0"/>
    <w:rsid w:val="000B0E98"/>
    <w:rsid w:val="000B57DD"/>
    <w:rsid w:val="00130622"/>
    <w:rsid w:val="001A1345"/>
    <w:rsid w:val="00211BAA"/>
    <w:rsid w:val="002D1359"/>
    <w:rsid w:val="00321740"/>
    <w:rsid w:val="00461ADB"/>
    <w:rsid w:val="00480E4B"/>
    <w:rsid w:val="005918BA"/>
    <w:rsid w:val="005B2DA8"/>
    <w:rsid w:val="005F51B3"/>
    <w:rsid w:val="0065217C"/>
    <w:rsid w:val="00661B93"/>
    <w:rsid w:val="00687617"/>
    <w:rsid w:val="006C13E0"/>
    <w:rsid w:val="0073351E"/>
    <w:rsid w:val="007E060F"/>
    <w:rsid w:val="007F05B0"/>
    <w:rsid w:val="008275FF"/>
    <w:rsid w:val="008315B8"/>
    <w:rsid w:val="008A3847"/>
    <w:rsid w:val="00985C97"/>
    <w:rsid w:val="009B4820"/>
    <w:rsid w:val="00A05C2B"/>
    <w:rsid w:val="00AC0FA3"/>
    <w:rsid w:val="00B309C5"/>
    <w:rsid w:val="00B609B6"/>
    <w:rsid w:val="00B73018"/>
    <w:rsid w:val="00BC4C3D"/>
    <w:rsid w:val="00C74B0D"/>
    <w:rsid w:val="00C82A7D"/>
    <w:rsid w:val="00CA2451"/>
    <w:rsid w:val="00CA3173"/>
    <w:rsid w:val="00CB7CB2"/>
    <w:rsid w:val="00D725D0"/>
    <w:rsid w:val="00DE6D59"/>
    <w:rsid w:val="00E041ED"/>
    <w:rsid w:val="00EA0175"/>
    <w:rsid w:val="00F8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2F44"/>
  <w15:docId w15:val="{5841C89E-17DD-4DCD-B165-179A0C8A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1359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qFormat/>
    <w:rsid w:val="00EA0175"/>
    <w:pPr>
      <w:keepNext/>
      <w:numPr>
        <w:numId w:val="4"/>
      </w:numPr>
      <w:tabs>
        <w:tab w:val="left" w:pos="0"/>
      </w:tabs>
      <w:spacing w:before="240"/>
      <w:jc w:val="center"/>
      <w:outlineLvl w:val="0"/>
    </w:pPr>
    <w:rPr>
      <w:rFonts w:ascii="Arial" w:hAnsi="Arial"/>
      <w:b/>
      <w:kern w:val="2"/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EA0175"/>
    <w:pPr>
      <w:keepNext/>
      <w:numPr>
        <w:ilvl w:val="1"/>
        <w:numId w:val="4"/>
      </w:numPr>
      <w:tabs>
        <w:tab w:val="left" w:pos="0"/>
      </w:tabs>
      <w:spacing w:before="120" w:after="120"/>
      <w:jc w:val="center"/>
      <w:outlineLvl w:val="1"/>
    </w:pPr>
    <w:rPr>
      <w:rFonts w:ascii="Bookman Old Style" w:hAnsi="Bookman Old Style"/>
      <w:b/>
      <w:sz w:val="24"/>
    </w:rPr>
  </w:style>
  <w:style w:type="paragraph" w:styleId="Balk3">
    <w:name w:val="heading 3"/>
    <w:basedOn w:val="Normal"/>
    <w:next w:val="Normal"/>
    <w:link w:val="Balk3Char"/>
    <w:unhideWhenUsed/>
    <w:qFormat/>
    <w:rsid w:val="00EA0175"/>
    <w:pPr>
      <w:keepNext/>
      <w:numPr>
        <w:ilvl w:val="2"/>
        <w:numId w:val="4"/>
      </w:numPr>
      <w:tabs>
        <w:tab w:val="left" w:pos="0"/>
      </w:tabs>
      <w:spacing w:before="120" w:after="120"/>
      <w:outlineLvl w:val="2"/>
    </w:pPr>
    <w:rPr>
      <w:rFonts w:ascii="Bookman Old Style" w:hAnsi="Bookman Old Style"/>
      <w:b/>
      <w:sz w:val="24"/>
    </w:rPr>
  </w:style>
  <w:style w:type="paragraph" w:styleId="Balk4">
    <w:name w:val="heading 4"/>
    <w:basedOn w:val="Normal"/>
    <w:next w:val="Normal"/>
    <w:link w:val="Balk4Char"/>
    <w:unhideWhenUsed/>
    <w:qFormat/>
    <w:rsid w:val="00EA0175"/>
    <w:pPr>
      <w:keepNext/>
      <w:numPr>
        <w:ilvl w:val="3"/>
        <w:numId w:val="4"/>
      </w:numPr>
      <w:tabs>
        <w:tab w:val="left" w:pos="0"/>
      </w:tabs>
      <w:spacing w:before="240"/>
      <w:outlineLvl w:val="3"/>
    </w:pPr>
    <w:rPr>
      <w:rFonts w:ascii="Bookman Old Style" w:hAnsi="Bookman Old Style"/>
      <w:b/>
      <w:sz w:val="24"/>
    </w:rPr>
  </w:style>
  <w:style w:type="paragraph" w:styleId="Balk5">
    <w:name w:val="heading 5"/>
    <w:basedOn w:val="Normal"/>
    <w:next w:val="Normal"/>
    <w:link w:val="Balk5Char"/>
    <w:unhideWhenUsed/>
    <w:qFormat/>
    <w:rsid w:val="00EA0175"/>
    <w:pPr>
      <w:numPr>
        <w:ilvl w:val="4"/>
        <w:numId w:val="4"/>
      </w:numPr>
      <w:tabs>
        <w:tab w:val="left" w:pos="0"/>
      </w:tabs>
      <w:spacing w:before="240"/>
      <w:outlineLvl w:val="4"/>
    </w:pPr>
    <w:rPr>
      <w:rFonts w:ascii="Arial" w:hAnsi="Arial"/>
      <w:sz w:val="22"/>
    </w:rPr>
  </w:style>
  <w:style w:type="paragraph" w:styleId="Balk6">
    <w:name w:val="heading 6"/>
    <w:basedOn w:val="Normal"/>
    <w:next w:val="Normal"/>
    <w:link w:val="Balk6Char"/>
    <w:unhideWhenUsed/>
    <w:qFormat/>
    <w:rsid w:val="00EA0175"/>
    <w:pPr>
      <w:numPr>
        <w:ilvl w:val="5"/>
        <w:numId w:val="4"/>
      </w:numPr>
      <w:tabs>
        <w:tab w:val="left" w:pos="0"/>
      </w:tabs>
      <w:spacing w:before="240"/>
      <w:outlineLvl w:val="5"/>
    </w:pPr>
    <w:rPr>
      <w:i/>
      <w:sz w:val="22"/>
    </w:rPr>
  </w:style>
  <w:style w:type="paragraph" w:styleId="Balk7">
    <w:name w:val="heading 7"/>
    <w:basedOn w:val="Normal"/>
    <w:next w:val="Normal"/>
    <w:link w:val="Balk7Char"/>
    <w:unhideWhenUsed/>
    <w:qFormat/>
    <w:rsid w:val="00EA0175"/>
    <w:pPr>
      <w:numPr>
        <w:ilvl w:val="6"/>
        <w:numId w:val="4"/>
      </w:numPr>
      <w:tabs>
        <w:tab w:val="left" w:pos="0"/>
      </w:tabs>
      <w:spacing w:before="240"/>
      <w:outlineLvl w:val="6"/>
    </w:pPr>
    <w:rPr>
      <w:rFonts w:ascii="Arial" w:hAnsi="Arial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EA0175"/>
    <w:pPr>
      <w:numPr>
        <w:ilvl w:val="7"/>
        <w:numId w:val="4"/>
      </w:numPr>
      <w:tabs>
        <w:tab w:val="left" w:pos="0"/>
      </w:tabs>
      <w:spacing w:before="240"/>
      <w:outlineLvl w:val="7"/>
    </w:pPr>
    <w:rPr>
      <w:rFonts w:ascii="Arial" w:hAnsi="Arial"/>
      <w:i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EA0175"/>
    <w:pPr>
      <w:numPr>
        <w:ilvl w:val="8"/>
        <w:numId w:val="4"/>
      </w:numPr>
      <w:tabs>
        <w:tab w:val="left" w:pos="0"/>
      </w:tabs>
      <w:spacing w:before="240"/>
      <w:outlineLvl w:val="8"/>
    </w:pPr>
    <w:rPr>
      <w:rFonts w:ascii="Arial" w:hAnsi="Arial"/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D135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2D135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">
    <w:name w:val="Stil"/>
    <w:rsid w:val="002D1359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BodyText21">
    <w:name w:val="Body Text 21"/>
    <w:basedOn w:val="Normal"/>
    <w:rsid w:val="002D1359"/>
    <w:pPr>
      <w:tabs>
        <w:tab w:val="left" w:pos="993"/>
      </w:tabs>
      <w:suppressAutoHyphens/>
      <w:overflowPunct w:val="0"/>
      <w:autoSpaceDE w:val="0"/>
      <w:spacing w:after="0"/>
      <w:ind w:firstLine="993"/>
      <w:jc w:val="both"/>
      <w:textAlignment w:val="baseline"/>
    </w:pPr>
    <w:rPr>
      <w:color w:val="663300"/>
      <w:sz w:val="28"/>
      <w:szCs w:val="24"/>
    </w:rPr>
  </w:style>
  <w:style w:type="character" w:customStyle="1" w:styleId="Balk1Char">
    <w:name w:val="Başlık 1 Char"/>
    <w:basedOn w:val="VarsaylanParagrafYazTipi"/>
    <w:link w:val="Balk1"/>
    <w:rsid w:val="00EA0175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EA0175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EA0175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EA0175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EA0175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semiHidden/>
    <w:rsid w:val="00EA0175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semiHidden/>
    <w:rsid w:val="00EA0175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EA0175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EA0175"/>
    <w:rPr>
      <w:rFonts w:ascii="Arial" w:eastAsia="Times New Roman" w:hAnsi="Arial" w:cs="Times New Roman"/>
      <w:b/>
      <w:i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79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20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5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9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5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3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5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9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1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40</cp:revision>
  <dcterms:created xsi:type="dcterms:W3CDTF">2016-04-29T07:11:00Z</dcterms:created>
  <dcterms:modified xsi:type="dcterms:W3CDTF">2024-12-04T09:06:00Z</dcterms:modified>
</cp:coreProperties>
</file>